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>
        <w:drawing>
          <wp:inline xmlns:a="http://schemas.openxmlformats.org/drawingml/2006/main" xmlns:pic="http://schemas.openxmlformats.org/drawingml/2006/picture">
            <wp:extent cx="2057400" cy="144018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Q2PRO-X_logo_master_site.pn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44018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b/>
          <w:color w:val="45AD40"/>
          <w:sz w:val="44"/>
        </w:rPr>
        <w:t>Q2PRO-X 1.2</w:t>
      </w:r>
    </w:p>
    <w:p>
      <w:pPr>
        <w:jc w:val="center"/>
      </w:pPr>
      <w:r>
        <w:rPr>
          <w:b/>
          <w:color w:val="1C221C"/>
          <w:sz w:val="36"/>
        </w:rPr>
        <w:t>Q2PRO-X: подробное руководство по звуку</w:t>
      </w:r>
    </w:p>
    <w:p>
      <w:pPr>
        <w:jc w:val="center"/>
      </w:pPr>
      <w:r>
        <w:rPr>
          <w:color w:val="5B675B"/>
          <w:sz w:val="24"/>
        </w:rPr>
        <w:t>DMA, OpenAL, HRTF, реверберация и практическая настройка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28 апреля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>
        <w:br w:type="page"/>
      </w:r>
    </w:p>
    <w:p>
      <w:pPr>
        <w:pStyle w:val="Heading1"/>
      </w:pPr>
      <w:r>
        <w:t>Оглавление</w:t>
      </w:r>
    </w:p>
    <w:p>
      <w:pPr>
        <w:pStyle w:val="ListBullet"/>
      </w:pPr>
      <w:r>
        <w:t>Зачем нужен этот документ</w:t>
      </w:r>
    </w:p>
    <w:p>
      <w:pPr>
        <w:pStyle w:val="ListBullet"/>
      </w:pPr>
      <w:r>
        <w:t>1. Короткая карта: что есть в Q2PRO-X по звуку</w:t>
      </w:r>
    </w:p>
    <w:p>
      <w:pPr>
        <w:pStyle w:val="ListBullet"/>
      </w:pPr>
      <w:r>
        <w:t>2. Где всё это находится в меню</w:t>
      </w:r>
    </w:p>
    <w:p>
      <w:pPr>
        <w:pStyle w:val="ListBullet"/>
        <w:ind w:left="504"/>
      </w:pPr>
      <w:r>
        <w:t>Guided menu</w:t>
      </w:r>
    </w:p>
    <w:p>
      <w:pPr>
        <w:pStyle w:val="ListBullet"/>
        <w:ind w:left="504"/>
      </w:pPr>
      <w:r>
        <w:t>Classic Q2PRO-X menu</w:t>
      </w:r>
    </w:p>
    <w:p>
      <w:pPr>
        <w:pStyle w:val="ListBullet"/>
      </w:pPr>
      <w:r>
        <w:t>3. Базовая модель: как вообще устроен звук в Q2PRO-X</w:t>
      </w:r>
    </w:p>
    <w:p>
      <w:pPr>
        <w:pStyle w:val="ListBullet"/>
        <w:ind w:left="504"/>
      </w:pPr>
      <w:r>
        <w:t>3.1 Что такое DMA в контексте Q2PRO-X</w:t>
      </w:r>
    </w:p>
    <w:p>
      <w:pPr>
        <w:pStyle w:val="ListBullet"/>
        <w:ind w:left="504"/>
      </w:pPr>
      <w:r>
        <w:t>3.2 Что такое OpenAL в контексте Q2PRO-X</w:t>
      </w:r>
    </w:p>
    <w:p>
      <w:pPr>
        <w:pStyle w:val="ListBullet"/>
      </w:pPr>
      <w:r>
        <w:t>4. Самая важная развилка: DMA или OpenAL</w:t>
      </w:r>
    </w:p>
    <w:p>
      <w:pPr>
        <w:pStyle w:val="ListBullet"/>
        <w:ind w:left="504"/>
      </w:pPr>
      <w:r>
        <w:t>Когда обычно стоит выбрать DMA</w:t>
      </w:r>
    </w:p>
    <w:p>
      <w:pPr>
        <w:pStyle w:val="ListBullet"/>
        <w:ind w:left="504"/>
      </w:pPr>
      <w:r>
        <w:t>Когда обычно стоит выбрать OpenAL</w:t>
      </w:r>
    </w:p>
    <w:p>
      <w:pPr>
        <w:pStyle w:val="ListBullet"/>
      </w:pPr>
      <w:r>
        <w:t>5. s_enable: главный переключатель режима</w:t>
      </w:r>
    </w:p>
    <w:p>
      <w:pPr>
        <w:pStyle w:val="ListBullet"/>
        <w:ind w:left="504"/>
      </w:pPr>
      <w:r>
        <w:t>Что делает</w:t>
      </w:r>
    </w:p>
    <w:p>
      <w:pPr>
        <w:pStyle w:val="ListBullet"/>
        <w:ind w:left="504"/>
      </w:pPr>
      <w:r>
        <w:t>Когда применять</w:t>
      </w:r>
    </w:p>
    <w:p>
      <w:pPr>
        <w:pStyle w:val="ListBullet"/>
        <w:ind w:left="504"/>
      </w:pPr>
      <w:r>
        <w:t>Практический совет</w:t>
      </w:r>
    </w:p>
    <w:p>
      <w:pPr>
        <w:pStyle w:val="ListBullet"/>
      </w:pPr>
      <w:r>
        <w:t>6. Общая теория: частота, формат, точность, ресемплинг</w:t>
      </w:r>
    </w:p>
    <w:p>
      <w:pPr>
        <w:pStyle w:val="ListBullet"/>
        <w:ind w:left="504"/>
      </w:pPr>
      <w:r>
        <w:t>6.1 Что такое sample rate / output rate</w:t>
      </w:r>
    </w:p>
    <w:p>
      <w:pPr>
        <w:pStyle w:val="ListBullet"/>
        <w:ind w:left="504"/>
      </w:pPr>
      <w:r>
        <w:t>6.2 Что такое sample format</w:t>
      </w:r>
    </w:p>
    <w:p>
      <w:pPr>
        <w:pStyle w:val="ListBullet"/>
        <w:ind w:left="504"/>
      </w:pPr>
      <w:r>
        <w:t>6.3 Что такое resampler</w:t>
      </w:r>
    </w:p>
    <w:p>
      <w:pPr>
        <w:pStyle w:val="ListBullet"/>
      </w:pPr>
      <w:r>
        <w:t>7. Настройки, которые касаются и DMA, и OpenAL</w:t>
      </w:r>
    </w:p>
    <w:p>
      <w:pPr>
        <w:pStyle w:val="ListBullet"/>
        <w:ind w:left="504"/>
      </w:pPr>
      <w:r>
        <w:t>s_volume</w:t>
      </w:r>
    </w:p>
    <w:p>
      <w:pPr>
        <w:pStyle w:val="ListBullet"/>
        <w:ind w:left="504"/>
      </w:pPr>
      <w:r>
        <w:t>s_khz</w:t>
      </w:r>
    </w:p>
    <w:p>
      <w:pPr>
        <w:pStyle w:val="ListBullet"/>
        <w:ind w:left="504"/>
      </w:pPr>
      <w:r>
        <w:t>s_sampleformat</w:t>
      </w:r>
    </w:p>
    <w:p>
      <w:pPr>
        <w:pStyle w:val="ListBullet"/>
        <w:ind w:left="504"/>
      </w:pPr>
      <w:r>
        <w:t>s_ambient</w:t>
      </w:r>
    </w:p>
    <w:p>
      <w:pPr>
        <w:pStyle w:val="ListBullet"/>
        <w:ind w:left="504"/>
      </w:pPr>
      <w:r>
        <w:t>s_mute_when_inactive</w:t>
      </w:r>
    </w:p>
    <w:p>
      <w:pPr>
        <w:pStyle w:val="ListBullet"/>
        <w:ind w:left="504"/>
      </w:pPr>
      <w:r>
        <w:t>ogg_enable</w:t>
      </w:r>
    </w:p>
    <w:p>
      <w:pPr>
        <w:pStyle w:val="ListBullet"/>
        <w:ind w:left="504"/>
      </w:pPr>
      <w:r>
        <w:t>ogg_volume</w:t>
      </w:r>
    </w:p>
    <w:p>
      <w:pPr>
        <w:pStyle w:val="ListBullet"/>
        <w:ind w:left="504"/>
      </w:pPr>
      <w:r>
        <w:t>ogg_shuffle</w:t>
      </w:r>
    </w:p>
    <w:p>
      <w:pPr>
        <w:pStyle w:val="ListBullet"/>
        <w:ind w:left="504"/>
      </w:pPr>
      <w:r>
        <w:t>soundinfo</w:t>
      </w:r>
    </w:p>
    <w:p>
      <w:pPr>
        <w:pStyle w:val="ListBullet"/>
        <w:ind w:left="504"/>
      </w:pPr>
      <w:r>
        <w:t>snd_restart</w:t>
      </w:r>
    </w:p>
    <w:p>
      <w:pPr>
        <w:pStyle w:val="ListBullet"/>
      </w:pPr>
      <w:r>
        <w:t>8. Что доступно только или в первую очередь в DMA</w:t>
      </w:r>
    </w:p>
    <w:p>
      <w:pPr>
        <w:pStyle w:val="ListBullet"/>
        <w:ind w:left="504"/>
      </w:pPr>
      <w:r>
        <w:t>s_driver</w:t>
      </w:r>
    </w:p>
    <w:p>
      <w:pPr>
        <w:pStyle w:val="ListBullet"/>
        <w:ind w:left="504"/>
      </w:pPr>
      <w:r>
        <w:t>s_mixahead</w:t>
      </w:r>
    </w:p>
    <w:p>
      <w:pPr>
        <w:pStyle w:val="ListBullet"/>
        <w:ind w:left="504"/>
      </w:pPr>
      <w:r>
        <w:t>s_swapstereo</w:t>
      </w:r>
    </w:p>
    <w:p>
      <w:pPr>
        <w:pStyle w:val="ListBullet"/>
        <w:ind w:left="504"/>
      </w:pPr>
      <w:r>
        <w:t>s_resampler</w:t>
      </w:r>
    </w:p>
    <w:p>
      <w:pPr>
        <w:pStyle w:val="ListBullet"/>
        <w:ind w:left="504"/>
      </w:pPr>
      <w:r>
        <w:t>Когда DMA имеет смысл сейчас</w:t>
      </w:r>
    </w:p>
    <w:p>
      <w:pPr>
        <w:pStyle w:val="ListBullet"/>
      </w:pPr>
      <w:r>
        <w:t>9. Что доступно только в OpenAL</w:t>
      </w:r>
    </w:p>
    <w:p>
      <w:pPr>
        <w:pStyle w:val="ListBullet"/>
        <w:ind w:left="504"/>
      </w:pPr>
      <w:r>
        <w:t>Список ключевых OpenAL-only возможностей</w:t>
      </w:r>
    </w:p>
    <w:p>
      <w:pPr>
        <w:pStyle w:val="ListBullet"/>
      </w:pPr>
      <w:r>
        <w:t>10. al_profile: разница между OpenAL Q2PRO-X и R1Q2-like</w:t>
      </w:r>
    </w:p>
    <w:p>
      <w:pPr>
        <w:pStyle w:val="ListBullet"/>
        <w:ind w:left="504"/>
      </w:pPr>
      <w:r>
        <w:t>Что это вообще такое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Q2PRO-X: подробное руководство по звуку</w:t>
      </w:r>
    </w:p>
    <w:p>
      <w:pPr>
        <w:pStyle w:val="Heading2"/>
      </w:pPr>
      <w:r>
        <w:t>Зачем нужен этот документ</w:t>
      </w:r>
    </w:p>
    <w:p>
      <w:r>
        <w:t xml:space="preserve">У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звуковая подсистема заметно богаче, чем у "обычного Quake 2 клиента", но из-за этого она и сложнее для понимания. Здесь собрана практическая и теоретическая документация по текущему состоянию звука в </w:t>
      </w:r>
      <w:r>
        <w:rPr>
          <w:rFonts w:ascii="Consolas" w:hAnsi="Consolas" w:eastAsia="Consolas"/>
          <w:sz w:val="19"/>
          <w:shd w:fill="EEF5EE"/>
        </w:rPr>
        <w:t>Q2PRO-X</w:t>
      </w:r>
      <w:r>
        <w:t>:</w:t>
      </w:r>
    </w:p>
    <w:p>
      <w:pPr>
        <w:pStyle w:val="ListBullet"/>
      </w:pPr>
      <w:r>
        <w:t>какие вообще есть звуковые режимы;</w:t>
      </w:r>
    </w:p>
    <w:p>
      <w:pPr>
        <w:pStyle w:val="ListBullet"/>
      </w:pPr>
      <w:r>
        <w:t xml:space="preserve">чем отличаются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 </w:t>
      </w:r>
      <w:r>
        <w:rPr>
          <w:rFonts w:ascii="Consolas" w:hAnsi="Consolas" w:eastAsia="Consolas"/>
          <w:sz w:val="19"/>
          <w:shd w:fill="EEF5EE"/>
        </w:rPr>
        <w:t>OpenAL</w:t>
      </w:r>
      <w:r>
        <w:t>;</w:t>
      </w:r>
    </w:p>
    <w:p>
      <w:pPr>
        <w:pStyle w:val="ListBullet"/>
      </w:pPr>
      <w:r>
        <w:t>какие параметры доступны в каждом режиме;</w:t>
      </w:r>
    </w:p>
    <w:p>
      <w:pPr>
        <w:pStyle w:val="ListBullet"/>
      </w:pPr>
      <w:r>
        <w:t xml:space="preserve">какие из них применяются сразу, а какие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 xml:space="preserve">что такое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, бинауральный звук, реверберация, </w:t>
      </w:r>
      <w:r>
        <w:rPr>
          <w:rFonts w:ascii="Consolas" w:hAnsi="Consolas" w:eastAsia="Consolas"/>
          <w:sz w:val="19"/>
          <w:shd w:fill="EEF5EE"/>
        </w:rPr>
        <w:t>decay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и остальные параметры;</w:t>
      </w:r>
    </w:p>
    <w:p>
      <w:pPr>
        <w:pStyle w:val="ListBullet"/>
      </w:pPr>
      <w:r>
        <w:t xml:space="preserve">чем отличается 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от режима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Bullet"/>
      </w:pPr>
      <w:r>
        <w:t>как настроить звук под разные сценарии: колонки, наушники, соревновательная игра, "иммерсивный" режим.</w:t>
      </w:r>
    </w:p>
    <w:p>
      <w:r>
        <w:t>Документ написан как пользовательский справочник, а не как внутренняя developer-note.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1. Короткая карта: что есть в Q2PRO-X по звуку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есть три уровня работы со звуком: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0</w:t>
      </w:r>
    </w:p>
    <w:p>
      <w:r>
        <w:t xml:space="preserve">   Звук полностью выключен.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r>
        <w:t xml:space="preserve">   Классический программный микшер клиента.</w:t>
      </w:r>
    </w:p>
    <w:p>
      <w:r>
        <w:t xml:space="preserve">   Это "традиционный" режим Quake 2: клиент сам микширует PCM-аудио и отдаёт его в системный звуковой драйвер.</w:t>
      </w:r>
    </w:p>
    <w:p>
      <w:pPr>
        <w:pStyle w:val="ListNumber"/>
      </w:pPr>
      <w:r>
        <w:rPr>
          <w:rFonts w:ascii="Consolas" w:hAnsi="Consolas" w:eastAsia="Consolas"/>
          <w:sz w:val="19"/>
          <w:shd w:fill="EEF5EE"/>
        </w:rPr>
        <w:t>s_enable 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r>
        <w:t xml:space="preserve">   Современный 3D backend с пространственным позиционированием,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бинауральным слоем, акустикой помещений, дополнительными профилями, OpenAL-resampler'ом и расширенным набором runtime-настроек.</w:t>
      </w:r>
    </w:p>
    <w:p>
      <w:r>
        <w:t xml:space="preserve">По умолчанию 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звуковой backend — </w:t>
      </w:r>
      <w:r>
        <w:rPr>
          <w:b/>
        </w:rPr>
        <w:t>`OpenAL`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2. Где всё это находится в меню</w:t>
      </w:r>
    </w:p>
    <w:p>
      <w:pPr>
        <w:pStyle w:val="Heading3"/>
      </w:pPr>
      <w:r>
        <w:t>Guided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Acoustics...</w:t>
      </w:r>
    </w:p>
    <w:p>
      <w:r>
        <w:t>Дальше внутри: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OpenAL &amp; acoustics...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headphone 3D sound...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weapon / player volumes...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 chat...</w:t>
      </w:r>
      <w:r>
        <w:t xml:space="preserve"> — это уже голос, а не основной игровой звук, но он тоже зависит от OpenAL</w:t>
      </w:r>
    </w:p>
    <w:p>
      <w:r>
        <w:t>Дополнительно часть связанных вещей есть в: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Quick Setup...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Online Play Setup...</w:t>
      </w:r>
    </w:p>
    <w:p>
      <w:pPr>
        <w:pStyle w:val="Heading3"/>
      </w:pPr>
      <w:r>
        <w:t>Classic Q2PRO-X menu</w:t>
      </w:r>
    </w:p>
    <w:p>
      <w:r>
        <w:t>Основной 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&amp; acoustics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binaural / 3D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sound volumes</w:t>
      </w:r>
    </w:p>
    <w:p>
      <w:r>
        <w:t>Также рядом доступна: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 sound setup...</w:t>
      </w:r>
    </w:p>
    <w:p>
      <w:r>
        <w:t>Это важно: часть старых базовых cvar и music-настроек по-прежнему исторически живёт в legacy-странице или в консоли, даже если основные современные настройки уже вынесены на Q2PRO-X-страницы.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3. Базовая модель: как вообще устроен звук в Q2PRO-X</w:t>
      </w:r>
    </w:p>
    <w:p>
      <w:pPr>
        <w:pStyle w:val="Heading3"/>
      </w:pPr>
      <w:r>
        <w:t>3.1 Что такое DMA в контексте Q2PRO-X</w:t>
      </w:r>
    </w:p>
    <w:p>
      <w:r>
        <w:t xml:space="preserve">В контексте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слово 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не означает "магически лучший старый звук" и не означает "железный 3D".</w:t>
      </w:r>
    </w:p>
    <w:p>
      <w:r>
        <w:t>Здесь это классический путь:</w:t>
      </w:r>
    </w:p>
    <w:p>
      <w:pPr>
        <w:pStyle w:val="ListBullet"/>
      </w:pPr>
      <w:r>
        <w:t>клиент сам микширует все звуки;</w:t>
      </w:r>
    </w:p>
    <w:p>
      <w:pPr>
        <w:pStyle w:val="ListBullet"/>
      </w:pPr>
      <w:r>
        <w:t>выбирает формат, частоту, resampler;</w:t>
      </w:r>
    </w:p>
    <w:p>
      <w:pPr>
        <w:pStyle w:val="ListBullet"/>
      </w:pPr>
      <w:r>
        <w:t>пишет готовый PCM-поток в системный звуковой драйвер.</w:t>
      </w:r>
    </w:p>
    <w:p>
      <w:r>
        <w:t>Плюсы:</w:t>
      </w:r>
    </w:p>
    <w:p>
      <w:pPr>
        <w:pStyle w:val="ListBullet"/>
      </w:pPr>
      <w:r>
        <w:t>простой и предсказуемый;</w:t>
      </w:r>
    </w:p>
    <w:p>
      <w:pPr>
        <w:pStyle w:val="ListBullet"/>
      </w:pPr>
      <w:r>
        <w:t>ближе к "классическому" ощущению клиента;</w:t>
      </w:r>
    </w:p>
    <w:p>
      <w:pPr>
        <w:pStyle w:val="ListBullet"/>
      </w:pPr>
      <w:r>
        <w:t>меньше сложных пространственных и акустических слоёв;</w:t>
      </w:r>
    </w:p>
    <w:p>
      <w:pPr>
        <w:pStyle w:val="ListBullet"/>
      </w:pPr>
      <w:r>
        <w:t xml:space="preserve">удобен, если нужен максимально консервативный звук без </w:t>
      </w:r>
      <w:r>
        <w:rPr>
          <w:rFonts w:ascii="Consolas" w:hAnsi="Consolas" w:eastAsia="Consolas"/>
          <w:sz w:val="19"/>
          <w:shd w:fill="EEF5EE"/>
        </w:rPr>
        <w:t>HRTF</w:t>
      </w:r>
      <w:r>
        <w:t xml:space="preserve"> и room acoustics.</w:t>
      </w:r>
    </w:p>
    <w:p>
      <w:r>
        <w:t>Минусы:</w:t>
      </w:r>
    </w:p>
    <w:p>
      <w:pPr>
        <w:pStyle w:val="ListBullet"/>
      </w:pPr>
      <w:r>
        <w:t>нет OpenAL-слоя;</w:t>
      </w:r>
    </w:p>
    <w:p>
      <w:pPr>
        <w:pStyle w:val="ListBullet"/>
      </w:pPr>
      <w:r>
        <w:t>нет современной акустики помещений;</w:t>
      </w:r>
    </w:p>
    <w:p>
      <w:pPr>
        <w:pStyle w:val="ListBullet"/>
      </w:pPr>
      <w:r>
        <w:t>нет OpenAL HRTF / binaural режима;</w:t>
      </w:r>
    </w:p>
    <w:p>
      <w:pPr>
        <w:pStyle w:val="ListBullet"/>
      </w:pPr>
      <w:r>
        <w:t>нет OpenAL-resampler'ов;</w:t>
      </w:r>
    </w:p>
    <w:p>
      <w:pPr>
        <w:pStyle w:val="ListBullet"/>
      </w:pPr>
      <w:r>
        <w:t>меньше гибкости в пространственной обработке.</w:t>
      </w:r>
    </w:p>
    <w:p>
      <w:pPr>
        <w:pStyle w:val="Heading3"/>
      </w:pPr>
      <w:r>
        <w:t>3.2 Что такое OpenAL в контексте Q2PRO-X</w:t>
      </w:r>
    </w:p>
    <w:p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это отдельный аудио backend/API для пространственного звука.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он используется не только как "другой драйвер", а как полноценный фундамент для:</w:t>
      </w:r>
    </w:p>
    <w:p>
      <w:pPr>
        <w:pStyle w:val="ListBullet"/>
      </w:pPr>
      <w:r>
        <w:t>пространственного позиционирования источников;</w:t>
      </w:r>
    </w:p>
    <w:p>
      <w:pPr>
        <w:pStyle w:val="ListBullet"/>
      </w:pPr>
      <w:r>
        <w:t>разных моделей затухания по расстоянию;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бинаурального режима для наушников;</w:t>
      </w:r>
    </w:p>
    <w:p>
      <w:pPr>
        <w:pStyle w:val="ListBullet"/>
      </w:pPr>
      <w:r>
        <w:t>EFX/room acoustics;</w:t>
      </w:r>
    </w:p>
    <w:p>
      <w:pPr>
        <w:pStyle w:val="ListBullet"/>
      </w:pPr>
      <w:r>
        <w:t>разделения routing'а по типам источников;</w:t>
      </w:r>
    </w:p>
    <w:p>
      <w:pPr>
        <w:pStyle w:val="ListBullet"/>
      </w:pPr>
      <w:r>
        <w:t>OpenAL-specific resampler'ов.</w:t>
      </w:r>
    </w:p>
    <w:p>
      <w:r>
        <w:t>Плюсы:</w:t>
      </w:r>
    </w:p>
    <w:p>
      <w:pPr>
        <w:pStyle w:val="ListBullet"/>
      </w:pPr>
      <w:r>
        <w:t>современный пространственный звук;</w:t>
      </w:r>
    </w:p>
    <w:p>
      <w:pPr>
        <w:pStyle w:val="ListBullet"/>
      </w:pPr>
      <w:r>
        <w:t>полезен для наушников;</w:t>
      </w:r>
    </w:p>
    <w:p>
      <w:pPr>
        <w:pStyle w:val="ListBullet"/>
      </w:pPr>
      <w:r>
        <w:t>даёт тонкую настройку акустики;</w:t>
      </w:r>
    </w:p>
    <w:p>
      <w:pPr>
        <w:pStyle w:val="ListBullet"/>
      </w:pPr>
      <w:r>
        <w:t>позволяет сильнее адаптировать звук под соревновательный и immersive-сценарии.</w:t>
      </w:r>
    </w:p>
    <w:p>
      <w:r>
        <w:t>Минусы:</w:t>
      </w:r>
    </w:p>
    <w:p>
      <w:pPr>
        <w:pStyle w:val="ListBullet"/>
      </w:pPr>
      <w:r>
        <w:t>сложнее;</w:t>
      </w:r>
    </w:p>
    <w:p>
      <w:pPr>
        <w:pStyle w:val="ListBullet"/>
      </w:pPr>
      <w:r>
        <w:t>при плохой настройке можно сделать звук "слишком обработанным";</w:t>
      </w:r>
    </w:p>
    <w:p>
      <w:pPr>
        <w:pStyle w:val="ListBullet"/>
      </w:pPr>
      <w:r>
        <w:t xml:space="preserve">часть параметров требуют </w:t>
      </w:r>
      <w:r>
        <w:rPr>
          <w:rFonts w:ascii="Consolas" w:hAnsi="Consolas" w:eastAsia="Consolas"/>
          <w:sz w:val="19"/>
          <w:shd w:fill="EEF5EE"/>
        </w:rPr>
        <w:t>snd_restart</w:t>
      </w:r>
      <w:r>
        <w:t>;</w:t>
      </w:r>
    </w:p>
    <w:p>
      <w:pPr>
        <w:pStyle w:val="ListBullet"/>
      </w:pPr>
      <w:r>
        <w:t>некоторые вещи зависят от возможностей runtime'а OpenAL Soft.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4. Самая важная развилка: DMA или OpenAL</w:t>
      </w:r>
    </w:p>
    <w:p>
      <w:pPr>
        <w:pStyle w:val="Heading3"/>
      </w:pPr>
      <w:r>
        <w:t>Когда обычно стоит выбрать DMA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ты хочешь:</w:t>
      </w:r>
    </w:p>
    <w:p>
      <w:pPr>
        <w:pStyle w:val="ListBullet"/>
      </w:pPr>
      <w:r>
        <w:t>максимально простой и классический путь;</w:t>
      </w:r>
    </w:p>
    <w:p>
      <w:pPr>
        <w:pStyle w:val="ListBullet"/>
      </w:pPr>
      <w:r>
        <w:t>минимум дополнительных слоёв обработки;</w:t>
      </w:r>
    </w:p>
    <w:p>
      <w:pPr>
        <w:pStyle w:val="ListBullet"/>
      </w:pPr>
      <w:r>
        <w:t>звук "как можно ближе к старому клиентскому ощущению";</w:t>
      </w:r>
    </w:p>
    <w:p>
      <w:pPr>
        <w:pStyle w:val="ListBullet"/>
      </w:pPr>
      <w:r>
        <w:t xml:space="preserve">не использовать </w:t>
      </w:r>
      <w:r>
        <w:rPr>
          <w:rFonts w:ascii="Consolas" w:hAnsi="Consolas" w:eastAsia="Consolas"/>
          <w:sz w:val="19"/>
          <w:shd w:fill="EEF5EE"/>
        </w:rPr>
        <w:t>HRTF</w:t>
      </w:r>
      <w:r>
        <w:t>, бинауральный режим и room acoustics.</w:t>
      </w:r>
    </w:p>
    <w:p>
      <w:r>
        <w:t>Типичный сценарий:</w:t>
      </w:r>
    </w:p>
    <w:p>
      <w:pPr>
        <w:pStyle w:val="ListBullet"/>
      </w:pPr>
      <w:r>
        <w:t>игра через колонки;</w:t>
      </w:r>
    </w:p>
    <w:p>
      <w:pPr>
        <w:pStyle w:val="ListBullet"/>
      </w:pPr>
      <w:r>
        <w:t>хочется консервативный звук;</w:t>
      </w:r>
    </w:p>
    <w:p>
      <w:pPr>
        <w:pStyle w:val="ListBullet"/>
      </w:pPr>
      <w:r>
        <w:t>не нужен современный 3D headphone-слой.</w:t>
      </w:r>
    </w:p>
    <w:p>
      <w:pPr>
        <w:pStyle w:val="Heading3"/>
      </w:pPr>
      <w:r>
        <w:t>Когда обычно стоит выбрать OpenAL</w:t>
      </w:r>
    </w:p>
    <w:p>
      <w:r>
        <w:t xml:space="preserve">Выбирай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ты хочешь:</w:t>
      </w:r>
    </w:p>
    <w:p>
      <w:pPr>
        <w:pStyle w:val="ListBullet"/>
      </w:pPr>
      <w:r>
        <w:t>пространственный звук сильнее контролировать;</w:t>
      </w:r>
    </w:p>
    <w:p>
      <w:pPr>
        <w:pStyle w:val="ListBullet"/>
      </w:pPr>
      <w:r>
        <w:t xml:space="preserve">использовать наушники и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Bullet"/>
      </w:pPr>
      <w:r>
        <w:t>включать room acoustics / reverb;</w:t>
      </w:r>
    </w:p>
    <w:p>
      <w:pPr>
        <w:pStyle w:val="ListBullet"/>
      </w:pPr>
      <w:r>
        <w:t>пользоваться sound profiles;</w:t>
      </w:r>
    </w:p>
    <w:p>
      <w:pPr>
        <w:pStyle w:val="ListBullet"/>
      </w:pPr>
      <w:r>
        <w:t>использовать бинауральный слой;</w:t>
      </w:r>
    </w:p>
    <w:p>
      <w:pPr>
        <w:pStyle w:val="ListBullet"/>
      </w:pPr>
      <w:r>
        <w:t>иметь доступ ко всем современным Q2PRO-X sound-функциям.</w:t>
      </w:r>
    </w:p>
    <w:p>
      <w:r>
        <w:t>Типичный сценарий:</w:t>
      </w:r>
    </w:p>
    <w:p>
      <w:pPr>
        <w:pStyle w:val="ListBullet"/>
      </w:pPr>
      <w:r>
        <w:t>игра в наушниках;</w:t>
      </w:r>
    </w:p>
    <w:p>
      <w:pPr>
        <w:pStyle w:val="ListBullet"/>
      </w:pPr>
      <w:r>
        <w:t>нужен максимум spatial-информации;</w:t>
      </w:r>
    </w:p>
    <w:p>
      <w:pPr>
        <w:pStyle w:val="ListBullet"/>
      </w:pPr>
      <w:r>
        <w:t>хочется тонко настраивать acoustic feeling;</w:t>
      </w:r>
    </w:p>
    <w:p>
      <w:pPr>
        <w:pStyle w:val="ListBullet"/>
      </w:pPr>
      <w:r>
        <w:t>нужен встроенный voice chat Phase 1 — он тоже требует OpenAL для передачи и приёма.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5. s_enable: главный переключатель режима</w:t>
      </w:r>
    </w:p>
    <w:p>
      <w:pPr>
        <w:pStyle w:val="Heading3"/>
      </w:pPr>
      <w:r>
        <w:t>Что делает</w:t>
      </w:r>
    </w:p>
    <w:p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выбирает backend: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no 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software (DMA)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Heading3"/>
      </w:pPr>
      <w:r>
        <w:t>Когда применять</w:t>
      </w:r>
    </w:p>
    <w:p>
      <w:r>
        <w:t xml:space="preserve">Если меняешь </w:t>
      </w:r>
      <w:r>
        <w:rPr>
          <w:rFonts w:ascii="Consolas" w:hAnsi="Consolas" w:eastAsia="Consolas"/>
          <w:sz w:val="19"/>
          <w:shd w:fill="EEF5EE"/>
        </w:rPr>
        <w:t>s_enable</w:t>
      </w:r>
      <w:r>
        <w:t>, практически всегда нужно:</w:t>
      </w:r>
    </w:p>
    <w:p>
      <w:pPr>
        <w:pStyle w:val="ListBullet"/>
      </w:pPr>
      <w:r>
        <w:t xml:space="preserve">либо нажать </w:t>
      </w:r>
      <w:r>
        <w:rPr>
          <w:rFonts w:ascii="Consolas" w:hAnsi="Consolas" w:eastAsia="Consolas"/>
          <w:sz w:val="19"/>
          <w:shd w:fill="EEF5EE"/>
        </w:rPr>
        <w:t>restart sound...</w:t>
      </w:r>
      <w:r>
        <w:t xml:space="preserve"> в меню;</w:t>
      </w:r>
    </w:p>
    <w:p>
      <w:pPr>
        <w:pStyle w:val="ListBullet"/>
      </w:pPr>
      <w:r>
        <w:t>либо выполнить 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Практический совет</w:t>
      </w:r>
    </w:p>
    <w:p>
      <w:r>
        <w:t>Если ты не уверен, с чего начать: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OpenAL</w:t>
      </w:r>
      <w:r>
        <w:t>, если играешь в наушниках;</w:t>
      </w:r>
    </w:p>
    <w:p>
      <w:pPr>
        <w:pStyle w:val="ListBullet"/>
      </w:pPr>
      <w:r>
        <w:t xml:space="preserve">начни с </w:t>
      </w:r>
      <w:r>
        <w:rPr>
          <w:rFonts w:ascii="Consolas" w:hAnsi="Consolas" w:eastAsia="Consolas"/>
          <w:sz w:val="19"/>
          <w:shd w:fill="EEF5EE"/>
        </w:rPr>
        <w:t>DMA</w:t>
      </w:r>
      <w:r>
        <w:t>, если хочешь максимально простой и классический звук.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6. Общая теория: частота, формат, точность, ресемплинг</w:t>
      </w:r>
    </w:p>
    <w:p>
      <w:r>
        <w:t>Перед конкретными cvar полезно понимать базовые аудиотермины.</w:t>
      </w:r>
    </w:p>
    <w:p>
      <w:pPr>
        <w:pStyle w:val="Heading3"/>
      </w:pPr>
      <w:r>
        <w:t>6.1 Что такое sample rate / output rate</w:t>
      </w:r>
    </w:p>
    <w:p>
      <w:r>
        <w:t>Это частота дискретизации аудиопотока — сколько "снимков" аудиосигнала в секунду выводится на устройство.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 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 kHz</w:t>
      </w:r>
    </w:p>
    <w:p>
      <w:r>
        <w:t>Чем выше частота:</w:t>
      </w:r>
    </w:p>
    <w:p>
      <w:pPr>
        <w:pStyle w:val="ListBullet"/>
      </w:pPr>
      <w:r>
        <w:t>тем выше потенциальная точность передачи высоких частот;</w:t>
      </w:r>
    </w:p>
    <w:p>
      <w:pPr>
        <w:pStyle w:val="ListBullet"/>
      </w:pPr>
      <w:r>
        <w:t>тем больше объём вычислений и трафика внутри backend'а;</w:t>
      </w:r>
    </w:p>
    <w:p>
      <w:pPr>
        <w:pStyle w:val="ListBullet"/>
      </w:pPr>
      <w:r>
        <w:t>тем выше требования к железу и runtime-пути.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r>
        <w:t>Важно: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  <w:r>
        <w:t xml:space="preserve"> — это </w:t>
      </w:r>
      <w:r>
        <w:rPr>
          <w:b/>
        </w:rPr>
        <w:t>запрашиваемая</w:t>
      </w:r>
      <w:r>
        <w:t xml:space="preserve"> частота;</w:t>
      </w:r>
    </w:p>
    <w:p>
      <w:pPr>
        <w:pStyle w:val="ListBullet"/>
      </w:pPr>
      <w:r>
        <w:t>фактическая частота может отличаться;</w:t>
      </w:r>
    </w:p>
    <w:p>
      <w:pPr>
        <w:pStyle w:val="ListBullet"/>
      </w:pPr>
      <w:r>
        <w:t>проверять реальный результат нужно через: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soundinfo</w:t>
      </w:r>
    </w:p>
    <w:p>
      <w:pPr>
        <w:pStyle w:val="Heading3"/>
      </w:pPr>
      <w:r>
        <w:t>6.2 Что такое sample format</w:t>
      </w:r>
    </w:p>
    <w:p>
      <w:r>
        <w:t>Это формат представления одного аудиосэмпла.</w:t>
      </w:r>
    </w:p>
    <w:p>
      <w:r>
        <w:t xml:space="preserve">В текущем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важны: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pPr>
        <w:pStyle w:val="Heading3"/>
      </w:pPr>
      <w:r>
        <w:t>s16</w:t>
      </w:r>
    </w:p>
    <w:p>
      <w:r>
        <w:t>Классический 16-битный PCM.</w:t>
      </w:r>
    </w:p>
    <w:p>
      <w:r>
        <w:t>Плюсы:</w:t>
      </w:r>
    </w:p>
    <w:p>
      <w:pPr>
        <w:pStyle w:val="ListBullet"/>
      </w:pPr>
      <w:r>
        <w:t>максимально совместим;</w:t>
      </w:r>
    </w:p>
    <w:p>
      <w:pPr>
        <w:pStyle w:val="ListBullet"/>
      </w:pPr>
      <w:r>
        <w:t>привычный и лёгкий;</w:t>
      </w:r>
    </w:p>
    <w:p>
      <w:pPr>
        <w:pStyle w:val="ListBullet"/>
      </w:pPr>
      <w:r>
        <w:t>обычно достаточно для Quake 2.</w:t>
      </w:r>
    </w:p>
    <w:p>
      <w:r>
        <w:t>Минусы:</w:t>
      </w:r>
    </w:p>
    <w:p>
      <w:pPr>
        <w:pStyle w:val="ListBullet"/>
      </w:pPr>
      <w:r>
        <w:t>меньше headroom;</w:t>
      </w:r>
    </w:p>
    <w:p>
      <w:pPr>
        <w:pStyle w:val="ListBullet"/>
      </w:pPr>
      <w:r>
        <w:t>ниже внутренняя точность при сложной обработке.</w:t>
      </w:r>
    </w:p>
    <w:p>
      <w:pPr>
        <w:pStyle w:val="Heading3"/>
      </w:pPr>
      <w:r>
        <w:t>float32</w:t>
      </w:r>
    </w:p>
    <w:p>
      <w:r>
        <w:t>32-битный floating-point формат.</w:t>
      </w:r>
    </w:p>
    <w:p>
      <w:r>
        <w:t>Плюсы:</w:t>
      </w:r>
    </w:p>
    <w:p>
      <w:pPr>
        <w:pStyle w:val="ListBullet"/>
      </w:pPr>
      <w:r>
        <w:t>больше внутренний запас по уровню (</w:t>
      </w:r>
      <w:r>
        <w:rPr>
          <w:rFonts w:ascii="Consolas" w:hAnsi="Consolas" w:eastAsia="Consolas"/>
          <w:sz w:val="19"/>
          <w:shd w:fill="EEF5EE"/>
        </w:rPr>
        <w:t>headroom</w:t>
      </w:r>
      <w:r>
        <w:t>);</w:t>
      </w:r>
    </w:p>
    <w:p>
      <w:pPr>
        <w:pStyle w:val="ListBullet"/>
      </w:pPr>
      <w:r>
        <w:t>меньше риск грубого накопления ошибок при сложной обработке;</w:t>
      </w:r>
    </w:p>
    <w:p>
      <w:pPr>
        <w:pStyle w:val="ListBullet"/>
      </w:pPr>
      <w:r>
        <w:t>полезен, если есть несколько слоёв обработки и хочется более аккуратный runtime-путь.</w:t>
      </w:r>
    </w:p>
    <w:p>
      <w:r>
        <w:t>Минусы:</w:t>
      </w:r>
    </w:p>
    <w:p>
      <w:pPr>
        <w:pStyle w:val="ListBullet"/>
      </w:pPr>
      <w:r>
        <w:t>зависит от поддержки backend'а/runtime'а;</w:t>
      </w:r>
    </w:p>
    <w:p>
      <w:pPr>
        <w:pStyle w:val="ListBullet"/>
      </w:pPr>
      <w:r>
        <w:t>если runtime не умеет float32, будет fallback.</w:t>
      </w:r>
    </w:p>
    <w:p>
      <w:r>
        <w:t>Это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>После изменения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6.3 Что такое resampler</w:t>
      </w:r>
    </w:p>
    <w:p>
      <w:r>
        <w:t>Ресемплер — это алгоритм, который пересчитывает звук из одной частоты/формы представления в другую.</w:t>
      </w:r>
    </w:p>
    <w:p>
      <w:r>
        <w:t>Это нужно, когда:</w:t>
      </w:r>
    </w:p>
    <w:p>
      <w:pPr>
        <w:pStyle w:val="ListBullet"/>
      </w:pPr>
      <w:r>
        <w:t>исходный WAV/звук хранится в одной частоте;</w:t>
      </w:r>
    </w:p>
    <w:p>
      <w:pPr>
        <w:pStyle w:val="ListBullet"/>
      </w:pPr>
      <w:r>
        <w:t>backend/устройство работает в другой;</w:t>
      </w:r>
    </w:p>
    <w:p>
      <w:pPr>
        <w:pStyle w:val="ListBullet"/>
      </w:pPr>
      <w:r>
        <w:t>клиент должен конвертировать звук без грубых артефактов.</w:t>
      </w:r>
    </w:p>
    <w:p>
      <w:r>
        <w:t>Плохой resampler может дать:</w:t>
      </w:r>
    </w:p>
    <w:p>
      <w:pPr>
        <w:pStyle w:val="ListBullet"/>
      </w:pPr>
      <w:r>
        <w:t>зернистость;</w:t>
      </w:r>
    </w:p>
    <w:p>
      <w:pPr>
        <w:pStyle w:val="ListBullet"/>
      </w:pPr>
      <w:r>
        <w:t>"ступеньки";</w:t>
      </w:r>
    </w:p>
    <w:p>
      <w:pPr>
        <w:pStyle w:val="ListBullet"/>
      </w:pPr>
      <w:r>
        <w:t>грязноватый верх;</w:t>
      </w:r>
    </w:p>
    <w:p>
      <w:pPr>
        <w:pStyle w:val="ListBullet"/>
      </w:pPr>
      <w:r>
        <w:t>менее приятный transient response.</w:t>
      </w:r>
    </w:p>
    <w:p>
      <w:r>
        <w:t>Более качественный resampler может дать:</w:t>
      </w:r>
    </w:p>
    <w:p>
      <w:pPr>
        <w:pStyle w:val="ListBullet"/>
      </w:pPr>
      <w:r>
        <w:t>более гладкий результат;</w:t>
      </w:r>
    </w:p>
    <w:p>
      <w:pPr>
        <w:pStyle w:val="ListBullet"/>
      </w:pPr>
      <w:r>
        <w:t>менее грубые артефакты;</w:t>
      </w:r>
    </w:p>
    <w:p>
      <w:pPr>
        <w:pStyle w:val="ListBullet"/>
      </w:pPr>
      <w:r>
        <w:t>более "чистый" звук.</w:t>
      </w:r>
    </w:p>
    <w:p>
      <w:r>
        <w:t>Но:</w:t>
      </w:r>
    </w:p>
    <w:p>
      <w:pPr>
        <w:pStyle w:val="ListBullet"/>
      </w:pPr>
      <w:r>
        <w:t>он может стоить больше CPU;</w:t>
      </w:r>
    </w:p>
    <w:p>
      <w:pPr>
        <w:pStyle w:val="ListBullet"/>
      </w:pPr>
      <w:r>
        <w:t>на практике разница сильнее заметна на некоторых типах звуков, а не на всех.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7. Настройки, которые касаются и DMA, и OpenAL</w:t>
      </w:r>
    </w:p>
    <w:p>
      <w:r>
        <w:t>Ниже — общие параметры, которые полезно знать независимо от backend'а.</w:t>
      </w:r>
    </w:p>
    <w:p>
      <w:pPr>
        <w:pStyle w:val="Heading3"/>
      </w:pPr>
      <w:r>
        <w:t>s_volume</w:t>
      </w:r>
    </w:p>
    <w:p>
      <w:r>
        <w:t>Главная master-громкость игры.</w:t>
      </w:r>
    </w:p>
    <w:p>
      <w:r>
        <w:t>Текущее базовое значение в коде: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0.7</w:t>
      </w:r>
    </w:p>
    <w:p>
      <w:r>
        <w:t>Это общий уровень звука, поверх которого уже работают более узкие громкости категорий.</w:t>
      </w:r>
    </w:p>
    <w:p>
      <w:pPr>
        <w:pStyle w:val="Heading3"/>
      </w:pPr>
      <w:r>
        <w:t>s_khz</w:t>
      </w:r>
    </w:p>
    <w:p>
      <w:r>
        <w:t>Запрашиваемая частота вывода.</w:t>
      </w:r>
    </w:p>
    <w:p>
      <w:r>
        <w:t>Обычно доступны: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48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44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48</w:t>
      </w:r>
      <w:r>
        <w:t xml:space="preserve"> — базовый разумный выбор;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96</w:t>
      </w:r>
      <w:r>
        <w:t xml:space="preserve"> — уже скорее опция "хочу максимально высокую частоту и понимаю, что делаю".</w:t>
      </w:r>
    </w:p>
    <w:p>
      <w:pPr>
        <w:pStyle w:val="Heading3"/>
      </w:pPr>
      <w:r>
        <w:t>s_sampleformat</w:t>
      </w:r>
    </w:p>
    <w:p>
      <w:r>
        <w:t>Предпочтительный формат: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s16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</w:p>
    <w:p>
      <w:r>
        <w:t>Хороший практический выбор: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>, если не хочется думать;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float32</w:t>
      </w:r>
      <w:r>
        <w:t>, если используешь OpenAL и хочешь современный высокоточный вывод.</w:t>
      </w:r>
    </w:p>
    <w:p>
      <w:pPr>
        <w:pStyle w:val="Heading3"/>
      </w:pPr>
      <w:r>
        <w:t>s_ambient</w:t>
      </w:r>
    </w:p>
    <w:p>
      <w:r>
        <w:t>Управляет ambient-звуками.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нет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да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только звуки самого игрока</w:t>
      </w:r>
    </w:p>
    <w:p>
      <w:r>
        <w:t>Это полезно, если хочется снизить "шум карты", но не убить полностью полезные звуки.</w:t>
      </w:r>
    </w:p>
    <w:p>
      <w:pPr>
        <w:pStyle w:val="Heading3"/>
      </w:pPr>
      <w:r>
        <w:t>s_mute_when_inactive</w:t>
      </w:r>
    </w:p>
    <w:p>
      <w:r>
        <w:t>Если окно игры не в фокусе (</w:t>
      </w:r>
      <w:r>
        <w:rPr>
          <w:rFonts w:ascii="Consolas" w:hAnsi="Consolas" w:eastAsia="Consolas"/>
          <w:sz w:val="19"/>
          <w:shd w:fill="EEF5EE"/>
        </w:rPr>
        <w:t>Alt+Tab</w:t>
      </w:r>
      <w:r>
        <w:t>, клик в другое окно), движок заглушается.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не глушить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глушить</w:t>
      </w:r>
    </w:p>
    <w:p>
      <w:r>
        <w:t>Практически это очень полезная QoL-настройка.</w:t>
      </w:r>
    </w:p>
    <w:p>
      <w:pPr>
        <w:pStyle w:val="Heading3"/>
      </w:pPr>
      <w:r>
        <w:t>ogg_enable</w:t>
      </w:r>
    </w:p>
    <w:p>
      <w:r>
        <w:t>Включает фоновую музыку OGG.</w:t>
      </w:r>
    </w:p>
    <w:p>
      <w:pPr>
        <w:pStyle w:val="Heading3"/>
      </w:pPr>
      <w:r>
        <w:t>ogg_volume</w:t>
      </w:r>
    </w:p>
    <w:p>
      <w:r>
        <w:t>Громкость музыки относительно общей громкости.</w:t>
      </w:r>
    </w:p>
    <w:p>
      <w:pPr>
        <w:pStyle w:val="Heading3"/>
      </w:pPr>
      <w:r>
        <w:t>ogg_shuffle</w:t>
      </w:r>
    </w:p>
    <w:p>
      <w:r>
        <w:t>Случайный порядок музыки.</w:t>
      </w:r>
    </w:p>
    <w:p>
      <w:r>
        <w:t>Эти cvar не меняют боевой positional audio, но влияют на общую звуковую среду.</w:t>
      </w:r>
    </w:p>
    <w:p>
      <w:pPr>
        <w:pStyle w:val="Heading3"/>
      </w:pPr>
      <w:r>
        <w:t>soundinfo</w:t>
      </w:r>
    </w:p>
    <w:p>
      <w:r>
        <w:t>Очень полезная диагностическая команда.</w:t>
      </w:r>
    </w:p>
    <w:p>
      <w:r>
        <w:t>Используй её, чтобы увидеть:</w:t>
      </w:r>
    </w:p>
    <w:p>
      <w:pPr>
        <w:pStyle w:val="ListBullet"/>
      </w:pPr>
      <w:r>
        <w:t>какой backend реально активен;</w:t>
      </w:r>
    </w:p>
    <w:p>
      <w:pPr>
        <w:pStyle w:val="ListBullet"/>
      </w:pPr>
      <w:r>
        <w:t>какую частоту и формат реально открыло устройство;</w:t>
      </w:r>
    </w:p>
    <w:p>
      <w:pPr>
        <w:pStyle w:val="ListBullet"/>
      </w:pPr>
      <w:r>
        <w:t xml:space="preserve">что в итоге получилось после </w:t>
      </w:r>
      <w:r>
        <w:rPr>
          <w:rFonts w:ascii="Consolas" w:hAnsi="Consolas" w:eastAsia="Consolas"/>
          <w:sz w:val="19"/>
          <w:shd w:fill="EEF5EE"/>
        </w:rPr>
        <w:t>auto</w:t>
      </w:r>
      <w:r>
        <w:t>/fallback.</w:t>
      </w:r>
    </w:p>
    <w:p>
      <w:pPr>
        <w:pStyle w:val="Heading3"/>
      </w:pPr>
      <w:r>
        <w:t>snd_restart</w:t>
      </w:r>
    </w:p>
    <w:p>
      <w:r>
        <w:t>Главная команда "перезапустить sound backend".</w:t>
      </w:r>
    </w:p>
    <w:p>
      <w:r>
        <w:t>Она нужна после большинства крупных sound-переключений:</w:t>
      </w:r>
    </w:p>
    <w:p>
      <w:pPr>
        <w:pStyle w:val="ListBullet"/>
      </w:pPr>
      <w:r>
        <w:t>engine backend;</w:t>
      </w:r>
    </w:p>
    <w:p>
      <w:pPr>
        <w:pStyle w:val="ListBullet"/>
      </w:pPr>
      <w:r>
        <w:t>output format;</w:t>
      </w:r>
    </w:p>
    <w:p>
      <w:pPr>
        <w:pStyle w:val="ListBullet"/>
      </w:pPr>
      <w:r>
        <w:t>HRTF-режимов;</w:t>
      </w:r>
    </w:p>
    <w:p>
      <w:pPr>
        <w:pStyle w:val="ListBullet"/>
      </w:pPr>
      <w:r>
        <w:t>OpenAL profile;</w:t>
      </w:r>
    </w:p>
    <w:p>
      <w:pPr>
        <w:pStyle w:val="ListBullet"/>
      </w:pPr>
      <w:r>
        <w:t>части binaural-настроек.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8. Что доступно только или в первую очередь в DMA</w:t>
      </w:r>
    </w:p>
    <w:p>
      <w:pPr>
        <w:pStyle w:val="Heading3"/>
      </w:pPr>
      <w:r>
        <w:t>s_driver</w:t>
      </w:r>
    </w:p>
    <w:p>
      <w:r>
        <w:t>Это выбор DMA-драйвера.</w:t>
      </w:r>
    </w:p>
    <w:p>
      <w:r>
        <w:t>На Windows обычно встречаются: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dsound</w:t>
      </w:r>
      <w:r>
        <w:t xml:space="preserve"> = DirectSound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wave</w:t>
      </w:r>
      <w:r>
        <w:t xml:space="preserve"> = Windows waveform audio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sdl</w:t>
      </w:r>
      <w:r>
        <w:t xml:space="preserve"> = SDL2 audio</w:t>
      </w:r>
    </w:p>
    <w:p>
      <w:r>
        <w:t>Если cvar пустой, идёт автоопределение.</w:t>
      </w:r>
    </w:p>
    <w:p>
      <w:r>
        <w:t>Практический смысл:</w:t>
      </w:r>
    </w:p>
    <w:p>
      <w:pPr>
        <w:pStyle w:val="ListBullet"/>
      </w:pPr>
      <w:r>
        <w:t>чаще всего это трогают только если есть проблемы с совместимостью;</w:t>
      </w:r>
    </w:p>
    <w:p>
      <w:pPr>
        <w:pStyle w:val="ListBullet"/>
      </w:pPr>
      <w:r>
        <w:t>обычному игроку обычно достаточно auto.</w:t>
      </w:r>
    </w:p>
    <w:p>
      <w:pPr>
        <w:pStyle w:val="Heading3"/>
      </w:pPr>
      <w:r>
        <w:t>s_mixahead</w:t>
      </w:r>
    </w:p>
    <w:p>
      <w:r>
        <w:t>Это размер упреждения микширования.</w:t>
      </w:r>
    </w:p>
    <w:p>
      <w:r>
        <w:t>По-человечески:</w:t>
      </w:r>
    </w:p>
    <w:p>
      <w:pPr>
        <w:pStyle w:val="ListBullet"/>
      </w:pPr>
      <w:r>
        <w:t>насколько заранее движок готовит кусок звука вперёд.</w:t>
      </w:r>
    </w:p>
    <w:p>
      <w:r>
        <w:t>Если значение меньше:</w:t>
      </w:r>
    </w:p>
    <w:p>
      <w:pPr>
        <w:pStyle w:val="ListBullet"/>
      </w:pPr>
      <w:r>
        <w:t>потенциально ниже задержка;</w:t>
      </w:r>
    </w:p>
    <w:p>
      <w:pPr>
        <w:pStyle w:val="ListBullet"/>
      </w:pPr>
      <w:r>
        <w:t>но выше риск дёрганий, пропусков, crackle на слабой системе.</w:t>
      </w:r>
    </w:p>
    <w:p>
      <w:r>
        <w:t>Если значение больше:</w:t>
      </w:r>
    </w:p>
    <w:p>
      <w:pPr>
        <w:pStyle w:val="ListBullet"/>
      </w:pPr>
      <w:r>
        <w:t>стабильнее;</w:t>
      </w:r>
    </w:p>
    <w:p>
      <w:pPr>
        <w:pStyle w:val="ListBullet"/>
      </w:pPr>
      <w:r>
        <w:t>но выше ощущаемая задержка.</w:t>
      </w:r>
    </w:p>
    <w:p>
      <w:r>
        <w:t>Практический диапазон:</w:t>
      </w:r>
    </w:p>
    <w:p>
      <w:pPr>
        <w:pStyle w:val="ListBullet"/>
      </w:pPr>
      <w:r>
        <w:t xml:space="preserve">примерно </w:t>
      </w:r>
      <w:r>
        <w:rPr>
          <w:rFonts w:ascii="Consolas" w:hAnsi="Consolas" w:eastAsia="Consolas"/>
          <w:sz w:val="19"/>
          <w:shd w:fill="EEF5EE"/>
        </w:rPr>
        <w:t>0.05 .. 0.3</w:t>
      </w:r>
    </w:p>
    <w:p>
      <w:r>
        <w:t>Это особенно характерный DMA-параметр.</w:t>
      </w:r>
    </w:p>
    <w:p>
      <w:pPr>
        <w:pStyle w:val="Heading3"/>
      </w:pPr>
      <w:r>
        <w:t>s_swapstereo</w:t>
      </w:r>
    </w:p>
    <w:p>
      <w:r>
        <w:t>Меняет местами левый и правый каналы.</w:t>
      </w:r>
    </w:p>
    <w:p>
      <w:r>
        <w:t>Работает только в DMA.</w:t>
      </w:r>
    </w:p>
    <w:p>
      <w:r>
        <w:t>Нужен крайне редко:</w:t>
      </w:r>
    </w:p>
    <w:p>
      <w:pPr>
        <w:pStyle w:val="ListBullet"/>
      </w:pPr>
      <w:r>
        <w:t>если у пользователя реально перепутаны каналы на уровне схемы/железа/виртуального устройства.</w:t>
      </w:r>
    </w:p>
    <w:p>
      <w:pPr>
        <w:pStyle w:val="Heading3"/>
      </w:pPr>
      <w:r>
        <w:t>s_resampler</w:t>
      </w:r>
    </w:p>
    <w:p>
      <w:r>
        <w:t xml:space="preserve">Это </w:t>
      </w:r>
      <w:r>
        <w:rPr>
          <w:b/>
        </w:rPr>
        <w:t>DMA-resampler</w:t>
      </w:r>
      <w:r>
        <w:t>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legacy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Heading3"/>
      </w:pPr>
      <w:r>
        <w:t>Что они означают</w:t>
      </w:r>
    </w:p>
    <w:p>
      <w:pPr>
        <w:pStyle w:val="Heading3"/>
      </w:pPr>
      <w:r>
        <w:t>legacy</w:t>
      </w:r>
    </w:p>
    <w:p>
      <w:r>
        <w:t>Старый, самый простой путь.</w:t>
      </w:r>
    </w:p>
    <w:p>
      <w:r>
        <w:t>Плюсы:</w:t>
      </w:r>
    </w:p>
    <w:p>
      <w:pPr>
        <w:pStyle w:val="ListBullet"/>
      </w:pPr>
      <w:r>
        <w:t>максимально "как раньше";</w:t>
      </w:r>
    </w:p>
    <w:p>
      <w:pPr>
        <w:pStyle w:val="ListBullet"/>
      </w:pPr>
      <w:r>
        <w:t>минимальный риск неожиданного изменения характера звука.</w:t>
      </w:r>
    </w:p>
    <w:p>
      <w:r>
        <w:t>Минусы:</w:t>
      </w:r>
    </w:p>
    <w:p>
      <w:pPr>
        <w:pStyle w:val="ListBullet"/>
      </w:pPr>
      <w:r>
        <w:t>обычно худшее качество пересчёта.</w:t>
      </w:r>
    </w:p>
    <w:p>
      <w:pPr>
        <w:pStyle w:val="Heading3"/>
      </w:pPr>
      <w:r>
        <w:t>linear</w:t>
      </w:r>
    </w:p>
    <w:p>
      <w:r>
        <w:t>Линейная интерполяция.</w:t>
      </w:r>
    </w:p>
    <w:p>
      <w:r>
        <w:t>Компромисс:</w:t>
      </w:r>
    </w:p>
    <w:p>
      <w:pPr>
        <w:pStyle w:val="ListBullet"/>
      </w:pPr>
      <w:r>
        <w:t>лучше, чем legacy;</w:t>
      </w:r>
    </w:p>
    <w:p>
      <w:pPr>
        <w:pStyle w:val="ListBullet"/>
      </w:pPr>
      <w:r>
        <w:t>не слишком дорогая;</w:t>
      </w:r>
    </w:p>
    <w:p>
      <w:pPr>
        <w:pStyle w:val="ListBullet"/>
      </w:pPr>
      <w:r>
        <w:t>часто разумный середняк.</w:t>
      </w:r>
    </w:p>
    <w:p>
      <w:pPr>
        <w:pStyle w:val="Heading3"/>
      </w:pPr>
      <w:r>
        <w:t>cubic</w:t>
      </w:r>
    </w:p>
    <w:p>
      <w:r>
        <w:t>Кубическая интерполяция.</w:t>
      </w:r>
    </w:p>
    <w:p>
      <w:r>
        <w:t>Обычно:</w:t>
      </w:r>
    </w:p>
    <w:p>
      <w:pPr>
        <w:pStyle w:val="ListBullet"/>
      </w:pPr>
      <w:r>
        <w:t>самый "гладкий" из DMA-вариантов;</w:t>
      </w:r>
    </w:p>
    <w:p>
      <w:pPr>
        <w:pStyle w:val="ListBullet"/>
      </w:pPr>
      <w:r>
        <w:t>лучше на более высоких частотах и при чувствительности к артефактам;</w:t>
      </w:r>
    </w:p>
    <w:p>
      <w:pPr>
        <w:pStyle w:val="ListBullet"/>
      </w:pPr>
      <w:r>
        <w:t>может стоить чуть больше вычислений.</w:t>
      </w:r>
    </w:p>
    <w:p>
      <w:pPr>
        <w:pStyle w:val="Heading3"/>
      </w:pPr>
      <w:r>
        <w:t>Когда DMA имеет смысл сейчас</w:t>
      </w:r>
    </w:p>
    <w:p>
      <w:r>
        <w:t>DMA логичен, если ты хочешь:</w:t>
      </w:r>
    </w:p>
    <w:p>
      <w:pPr>
        <w:pStyle w:val="ListBullet"/>
      </w:pPr>
      <w:r>
        <w:t>максимально классический режим;</w:t>
      </w:r>
    </w:p>
    <w:p>
      <w:pPr>
        <w:pStyle w:val="ListBullet"/>
      </w:pPr>
      <w:r>
        <w:t>без HRTF;</w:t>
      </w:r>
    </w:p>
    <w:p>
      <w:pPr>
        <w:pStyle w:val="ListBullet"/>
      </w:pPr>
      <w:r>
        <w:t>без room acoustics;</w:t>
      </w:r>
    </w:p>
    <w:p>
      <w:pPr>
        <w:pStyle w:val="ListBullet"/>
      </w:pPr>
      <w:r>
        <w:t>без OpenAL-specific voicing;</w:t>
      </w:r>
    </w:p>
    <w:p>
      <w:pPr>
        <w:pStyle w:val="ListBullet"/>
      </w:pPr>
      <w:r>
        <w:t xml:space="preserve">с ручным контролем через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>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9. Что доступно только в OpenAL</w:t>
      </w:r>
    </w:p>
    <w:p>
      <w:r>
        <w:t xml:space="preserve">Всё ниже — это уже главный reason выбрать </w:t>
      </w:r>
      <w:r>
        <w:rPr>
          <w:rFonts w:ascii="Consolas" w:hAnsi="Consolas" w:eastAsia="Consolas"/>
          <w:sz w:val="19"/>
          <w:shd w:fill="EEF5EE"/>
        </w:rPr>
        <w:t>OpenAL</w:t>
      </w:r>
      <w:r>
        <w:t>.</w:t>
      </w:r>
    </w:p>
    <w:p>
      <w:pPr>
        <w:pStyle w:val="Heading3"/>
      </w:pPr>
      <w:r>
        <w:t>Список ключевых OpenAL-only возможностей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al_reverb_*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al_eax_*</w:t>
      </w:r>
    </w:p>
    <w:p>
      <w:pPr>
        <w:pStyle w:val="ListBullet"/>
      </w:pPr>
      <w:r>
        <w:t xml:space="preserve">вся семья </w:t>
      </w:r>
      <w:r>
        <w:rPr>
          <w:rFonts w:ascii="Consolas" w:hAnsi="Consolas" w:eastAsia="Consolas"/>
          <w:sz w:val="19"/>
          <w:shd w:fill="EEF5EE"/>
        </w:rPr>
        <w:t>al_binaural_*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al_resampler_list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al_reverb_info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al_reverb_reload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10. al_profile: разница между OpenAL Q2PRO-X и R1Q2-like</w:t>
      </w:r>
    </w:p>
    <w:p>
      <w:r>
        <w:t>Это одна из важнейших настроек всего sound-стека.</w:t>
      </w:r>
    </w:p>
    <w:p>
      <w:pPr>
        <w:pStyle w:val="Heading3"/>
      </w:pPr>
      <w:r>
        <w:t>Что это вообще такое</w:t>
      </w:r>
    </w:p>
    <w:p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— это не "громкость" и не "качество", а </w:t>
      </w:r>
      <w:r>
        <w:rPr>
          <w:b/>
        </w:rPr>
        <w:t>поведенческий профиль OpenAL-звука</w:t>
      </w:r>
      <w:r>
        <w:t>.</w:t>
      </w:r>
    </w:p>
    <w:p>
      <w:r>
        <w:t>Сейчас он имеет два основных режима: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Q2PRO-X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R1Q2-like</w:t>
      </w:r>
    </w:p>
    <w:p>
      <w:pPr>
        <w:pStyle w:val="Heading3"/>
      </w:pPr>
      <w:r>
        <w:t>Теория: почему профили вообще отличаются</w:t>
      </w:r>
    </w:p>
    <w:p>
      <w:r>
        <w:t>Даже если оба режима используют OpenAL, они могут отличаться по:</w:t>
      </w:r>
    </w:p>
    <w:p>
      <w:pPr>
        <w:pStyle w:val="ListBullet"/>
      </w:pPr>
      <w:r>
        <w:t>модели затухания по расстоянию;</w:t>
      </w:r>
    </w:p>
    <w:p>
      <w:pPr>
        <w:pStyle w:val="ListBullet"/>
      </w:pPr>
      <w:r>
        <w:t>работе world loops;</w:t>
      </w:r>
    </w:p>
    <w:p>
      <w:pPr>
        <w:pStyle w:val="ListBullet"/>
      </w:pPr>
      <w:r>
        <w:t>ощущению "пространственной уверенности" источников;</w:t>
      </w:r>
    </w:p>
    <w:p>
      <w:pPr>
        <w:pStyle w:val="ListBullet"/>
      </w:pPr>
      <w:r>
        <w:t>общей подаче звука.</w:t>
      </w:r>
    </w:p>
    <w:p>
      <w:r>
        <w:t>То есть это не "один и тот же OpenAL, только другой флажок".</w:t>
      </w:r>
    </w:p>
    <w:p>
      <w:r>
        <w:t>Это два разных voicing-подхода поверх OpenAL backend'а.</w:t>
      </w:r>
    </w:p>
    <w:p>
      <w:pPr>
        <w:pStyle w:val="Heading3"/>
      </w:pPr>
      <w:r>
        <w:t>Q2PRO-X profile</w:t>
      </w:r>
    </w:p>
    <w:p>
      <w:r>
        <w:t>Основная идея:</w:t>
      </w:r>
    </w:p>
    <w:p>
      <w:pPr>
        <w:pStyle w:val="ListBullet"/>
      </w:pPr>
      <w:r>
        <w:t>современный Q2PRO-X-путь;</w:t>
      </w:r>
    </w:p>
    <w:p>
      <w:pPr>
        <w:pStyle w:val="ListBullet"/>
      </w:pPr>
      <w:r>
        <w:t>linear-distance voicing;</w:t>
      </w:r>
    </w:p>
    <w:p>
      <w:pPr>
        <w:pStyle w:val="ListBullet"/>
      </w:pPr>
      <w:r>
        <w:t>richer room-acoustics stack;</w:t>
      </w:r>
    </w:p>
    <w:p>
      <w:pPr>
        <w:pStyle w:val="ListBullet"/>
      </w:pPr>
      <w:r>
        <w:t>лучше стыкуется с современной Q2PRO-X акустикой, routing'ом и профилями.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AL_LINEAR_DISTANCE_CLAMPED</w:t>
      </w:r>
    </w:p>
    <w:p>
      <w:r>
        <w:t>Практически:</w:t>
      </w:r>
    </w:p>
    <w:p>
      <w:pPr>
        <w:pStyle w:val="ListBullet"/>
      </w:pPr>
      <w:r>
        <w:t>удобен, если хочешь пользоваться room acoustics;</w:t>
      </w:r>
    </w:p>
    <w:p>
      <w:pPr>
        <w:pStyle w:val="ListBullet"/>
      </w:pPr>
      <w:r>
        <w:t xml:space="preserve">хорошо сочетается с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>;</w:t>
      </w:r>
    </w:p>
    <w:p>
      <w:pPr>
        <w:pStyle w:val="ListBullet"/>
      </w:pPr>
      <w:r>
        <w:t>ощущается как "текущая современная подача Q2PRO-X".</w:t>
      </w:r>
    </w:p>
    <w:p>
      <w:pPr>
        <w:pStyle w:val="Heading3"/>
      </w:pPr>
      <w:r>
        <w:t>R1Q2-like profile</w:t>
      </w:r>
    </w:p>
    <w:p>
      <w:r>
        <w:t>Основная идея:</w:t>
      </w:r>
    </w:p>
    <w:p>
      <w:pPr>
        <w:pStyle w:val="ListBullet"/>
      </w:pPr>
      <w:r>
        <w:t xml:space="preserve">приблизить OpenAL-звучание к классической школе </w:t>
      </w:r>
      <w:r>
        <w:rPr>
          <w:rFonts w:ascii="Consolas" w:hAnsi="Consolas" w:eastAsia="Consolas"/>
          <w:sz w:val="19"/>
          <w:shd w:fill="EEF5EE"/>
        </w:rPr>
        <w:t>R1Q2</w:t>
      </w:r>
      <w:r>
        <w:t>.</w:t>
      </w:r>
    </w:p>
    <w:p>
      <w:r>
        <w:t>Под капотом это ближе к: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AL_INVERSE_DISTANCE_CLAMPED</w:t>
      </w:r>
    </w:p>
    <w:p>
      <w:r>
        <w:t>Практически это даёт более "классическое" ощущение затухания:</w:t>
      </w:r>
    </w:p>
    <w:p>
      <w:pPr>
        <w:pStyle w:val="ListBullet"/>
      </w:pPr>
      <w:r>
        <w:t>звук по расстоянию ведёт себя иначе;</w:t>
      </w:r>
    </w:p>
    <w:p>
      <w:pPr>
        <w:pStyle w:val="ListBullet"/>
      </w:pPr>
      <w:r>
        <w:t>world loops и spatial presentation ближе к старому стилю;</w:t>
      </w:r>
    </w:p>
    <w:p>
      <w:pPr>
        <w:pStyle w:val="ListBullet"/>
      </w:pPr>
      <w:r>
        <w:t>многим игрокам именно такой вариант кажется более "читабельным" или "привычным".</w:t>
      </w:r>
    </w:p>
    <w:p>
      <w:pPr>
        <w:pStyle w:val="Heading3"/>
      </w:pPr>
      <w:r>
        <w:t>Что выбрать</w:t>
      </w:r>
    </w:p>
    <w:p>
      <w:pPr>
        <w:pStyle w:val="Heading3"/>
      </w:pPr>
      <w:r>
        <w:t>Выбирай Q2PRO-X, если:</w:t>
      </w:r>
    </w:p>
    <w:p>
      <w:pPr>
        <w:pStyle w:val="ListBullet"/>
      </w:pPr>
      <w:r>
        <w:t>хочешь современный базовый профиль;</w:t>
      </w:r>
    </w:p>
    <w:p>
      <w:pPr>
        <w:pStyle w:val="ListBullet"/>
      </w:pPr>
      <w:r>
        <w:t>собираешься включать room acoustics;</w:t>
      </w:r>
    </w:p>
    <w:p>
      <w:pPr>
        <w:pStyle w:val="ListBullet"/>
      </w:pPr>
      <w:r>
        <w:t>хочешь пользоваться curated sound profiles;</w:t>
      </w:r>
    </w:p>
    <w:p>
      <w:pPr>
        <w:pStyle w:val="ListBullet"/>
      </w:pPr>
      <w:r>
        <w:t>не стремишься именно к "как в R1Q2".</w:t>
      </w:r>
    </w:p>
    <w:p>
      <w:pPr>
        <w:pStyle w:val="Heading3"/>
      </w:pPr>
      <w:r>
        <w:t>Выбирай R1Q2-like, если:</w:t>
      </w:r>
    </w:p>
    <w:p>
      <w:pPr>
        <w:pStyle w:val="ListBullet"/>
      </w:pPr>
      <w:r>
        <w:t>тебе важен классический характер OpenAL-подачи;</w:t>
      </w:r>
    </w:p>
    <w:p>
      <w:pPr>
        <w:pStyle w:val="ListBullet"/>
      </w:pPr>
      <w:r>
        <w:t xml:space="preserve">ты исторически привык к </w:t>
      </w:r>
      <w:r>
        <w:rPr>
          <w:rFonts w:ascii="Consolas" w:hAnsi="Consolas" w:eastAsia="Consolas"/>
          <w:sz w:val="19"/>
          <w:shd w:fill="EEF5EE"/>
        </w:rPr>
        <w:t>R1Q2</w:t>
      </w:r>
      <w:r>
        <w:t>;</w:t>
      </w:r>
    </w:p>
    <w:p>
      <w:pPr>
        <w:pStyle w:val="ListBullet"/>
      </w:pPr>
      <w:r>
        <w:t>тебе именно этот voicing легче читать.</w:t>
      </w:r>
    </w:p>
    <w:p>
      <w:pPr>
        <w:pStyle w:val="Heading3"/>
      </w:pPr>
      <w:r>
        <w:t>Практический совет</w:t>
      </w:r>
    </w:p>
    <w:p>
      <w:r>
        <w:t>Если не знаешь, с чего начать: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"Q2PRO-X"</w:t>
      </w:r>
      <w:r>
        <w:t xml:space="preserve"> на колонках или универсальной настройке;</w:t>
      </w:r>
    </w:p>
    <w:p>
      <w:pPr>
        <w:pStyle w:val="ListNumber"/>
      </w:pPr>
      <w:r>
        <w:t xml:space="preserve">попробуй </w:t>
      </w:r>
      <w:r>
        <w:rPr>
          <w:rFonts w:ascii="Consolas" w:hAnsi="Consolas" w:eastAsia="Consolas"/>
          <w:sz w:val="19"/>
          <w:shd w:fill="EEF5EE"/>
        </w:rPr>
        <w:t>al_profile "R1Q2-like"</w:t>
      </w:r>
      <w:r>
        <w:t xml:space="preserve"> для соревновательного чтения звука;</w:t>
      </w:r>
    </w:p>
    <w:p>
      <w:pPr>
        <w:pStyle w:val="ListNumber"/>
      </w:pPr>
      <w:r>
        <w:t>сравни на одной и той же карте и в одном и том же сценарии, а не "по памяти".</w:t>
      </w:r>
    </w:p>
    <w:p>
      <w:r>
        <w:t>После смены профиля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11. al_sound_profile: готовые акустические профили</w:t>
      </w:r>
    </w:p>
    <w:p>
      <w:pPr>
        <w:pStyle w:val="Heading3"/>
      </w:pPr>
      <w:r>
        <w:t>Что это такое</w:t>
      </w:r>
    </w:p>
    <w:p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— это high-level пресет.</w:t>
      </w:r>
    </w:p>
    <w:p>
      <w:r>
        <w:t>Он нужен, чтобы не крутить вручную весь лес параметров реверберации и routing'а.</w:t>
      </w:r>
    </w:p>
    <w:p>
      <w:r>
        <w:t>Вместо десятка ручек ты выбираешь общую "характерную подачу".</w:t>
      </w:r>
    </w:p>
    <w:p>
      <w:r>
        <w:t>Текущие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balanced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cathedral</w:t>
      </w:r>
    </w:p>
    <w:p>
      <w:pPr>
        <w:pStyle w:val="Heading3"/>
      </w:pPr>
      <w:r>
        <w:t>Важная логика</w:t>
      </w:r>
    </w:p>
    <w:p>
      <w:r>
        <w:t xml:space="preserve">Эти профили </w:t>
      </w:r>
      <w:r>
        <w:rPr>
          <w:b/>
        </w:rPr>
        <w:t>не управляют всем подряд</w:t>
      </w:r>
      <w:r>
        <w:t>.</w:t>
      </w:r>
    </w:p>
    <w:p>
      <w:r>
        <w:t>Они в основном управляют акустическим слоем: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al_eax_preset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al_reverb_lerp_time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t>explosion/transport wetness</w:t>
      </w:r>
    </w:p>
    <w:p>
      <w:pPr>
        <w:pStyle w:val="ListBullet"/>
      </w:pPr>
      <w:r>
        <w:t>tuning-параметрами reverb</w:t>
      </w:r>
    </w:p>
    <w:p>
      <w:r>
        <w:t xml:space="preserve">И при этом </w:t>
      </w:r>
      <w:r>
        <w:rPr>
          <w:b/>
        </w:rPr>
        <w:t>не должны переопределять</w:t>
      </w:r>
      <w:r>
        <w:t>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r>
        <w:t xml:space="preserve">То есть sound profile — это </w:t>
      </w:r>
      <w:r>
        <w:rPr>
          <w:b/>
        </w:rPr>
        <w:t>акустический пресет</w:t>
      </w:r>
      <w:r>
        <w:t>, а не "смена всего звукового мира".</w:t>
      </w:r>
    </w:p>
    <w:p>
      <w:pPr>
        <w:pStyle w:val="Heading3"/>
      </w:pPr>
      <w:r>
        <w:t>Как выбирать по смыслу</w:t>
      </w:r>
    </w:p>
    <w:p>
      <w:pPr>
        <w:pStyle w:val="Heading3"/>
      </w:pPr>
      <w:r>
        <w:t>competitive</w:t>
      </w:r>
    </w:p>
    <w:p>
      <w:r>
        <w:t>Минимум лишнего ambience-feeling, максимум сухой читаемости.</w:t>
      </w:r>
    </w:p>
    <w:p>
      <w:r>
        <w:t>Подходит для:</w:t>
      </w:r>
    </w:p>
    <w:p>
      <w:pPr>
        <w:pStyle w:val="ListBullet"/>
      </w:pPr>
      <w:r>
        <w:t>PvP;</w:t>
      </w:r>
    </w:p>
    <w:p>
      <w:pPr>
        <w:pStyle w:val="ListBullet"/>
      </w:pPr>
      <w:r>
        <w:t>когда важна полезная информация, а не "красота пространства".</w:t>
      </w:r>
    </w:p>
    <w:p>
      <w:pPr>
        <w:pStyle w:val="Heading3"/>
      </w:pPr>
      <w:r>
        <w:t>balanced</w:t>
      </w:r>
    </w:p>
    <w:p>
      <w:r>
        <w:t>Компромиссный режим.</w:t>
      </w:r>
    </w:p>
    <w:p>
      <w:r>
        <w:t>Подходит для:</w:t>
      </w:r>
    </w:p>
    <w:p>
      <w:pPr>
        <w:pStyle w:val="ListBullet"/>
      </w:pPr>
      <w:r>
        <w:t>большинства игроков;</w:t>
      </w:r>
    </w:p>
    <w:p>
      <w:pPr>
        <w:pStyle w:val="ListBullet"/>
      </w:pPr>
      <w:r>
        <w:t>если не хочешь ни слишком сухо, ни слишком "кинематографично".</w:t>
      </w:r>
    </w:p>
    <w:p>
      <w:pPr>
        <w:pStyle w:val="Heading3"/>
      </w:pPr>
      <w:r>
        <w:t>immersive</w:t>
      </w:r>
    </w:p>
    <w:p>
      <w:r>
        <w:t>Сильнее подчёркивает ощущение пространства.</w:t>
      </w:r>
    </w:p>
    <w:p>
      <w:r>
        <w:t>Подходит для:</w:t>
      </w:r>
    </w:p>
    <w:p>
      <w:pPr>
        <w:pStyle w:val="ListBullet"/>
      </w:pPr>
      <w:r>
        <w:t>спокойной игры;</w:t>
      </w:r>
    </w:p>
    <w:p>
      <w:pPr>
        <w:pStyle w:val="ListBullet"/>
      </w:pPr>
      <w:r>
        <w:t>карт, где хочется почувствовать среду.</w:t>
      </w:r>
    </w:p>
    <w:p>
      <w:pPr>
        <w:pStyle w:val="Heading3"/>
      </w:pPr>
      <w:r>
        <w:t>cinematic</w:t>
      </w:r>
    </w:p>
    <w:p>
      <w:r>
        <w:t>Ещё больше акцента на эффектность.</w:t>
      </w:r>
    </w:p>
    <w:p>
      <w:pPr>
        <w:pStyle w:val="Heading3"/>
      </w:pPr>
      <w:r>
        <w:t>cathedral</w:t>
      </w:r>
    </w:p>
    <w:p>
      <w:r>
        <w:t>Специально сильно выраженный, почти демонстрационный режим.</w:t>
      </w:r>
    </w:p>
    <w:p>
      <w:r>
        <w:t>Подходит не для "честной соревновательной читаемости", а для ощущения масштабности.</w:t>
      </w:r>
    </w:p>
    <w:p>
      <w:pPr>
        <w:pStyle w:val="Heading3"/>
      </w:pPr>
      <w:r>
        <w:t>custom</w:t>
      </w:r>
    </w:p>
    <w:p>
      <w:r>
        <w:t>Режим, в который система возвращается, если ты начинаешь крутить параметры вручную.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12. HRTF: что это такое и как это работает</w:t>
      </w:r>
    </w:p>
    <w:p>
      <w:pPr>
        <w:pStyle w:val="Heading3"/>
      </w:pPr>
      <w:r>
        <w:t>Теория: что такое HRTF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= </w:t>
      </w:r>
      <w:r>
        <w:rPr>
          <w:rFonts w:ascii="Consolas" w:hAnsi="Consolas" w:eastAsia="Consolas"/>
          <w:sz w:val="19"/>
          <w:shd w:fill="EEF5EE"/>
        </w:rPr>
        <w:t>Head-Related Transfer Function</w:t>
      </w:r>
      <w:r>
        <w:t>.</w:t>
      </w:r>
    </w:p>
    <w:p>
      <w:r>
        <w:t>По-простому:</w:t>
      </w:r>
    </w:p>
    <w:p>
      <w:pPr>
        <w:pStyle w:val="ListBullet"/>
      </w:pPr>
      <w:r>
        <w:t>это модель того, как звук меняется из-за формы головы, ушей и тела человека, прежде чем попасть в левое и правое ухо.</w:t>
      </w:r>
    </w:p>
    <w:p>
      <w:r>
        <w:t xml:space="preserve">В реальной жизни звук спереди, сзади, сверху, снизу и сбоку попадает в уши </w:t>
      </w:r>
      <w:r>
        <w:rPr>
          <w:b/>
        </w:rPr>
        <w:t>не одинаково</w:t>
      </w:r>
      <w:r>
        <w:t>:</w:t>
      </w:r>
    </w:p>
    <w:p>
      <w:pPr>
        <w:pStyle w:val="ListBullet"/>
      </w:pPr>
      <w:r>
        <w:t>меняется задержка между ушами;</w:t>
      </w:r>
    </w:p>
    <w:p>
      <w:pPr>
        <w:pStyle w:val="ListBullet"/>
      </w:pPr>
      <w:r>
        <w:t>меняется спектр;</w:t>
      </w:r>
    </w:p>
    <w:p>
      <w:pPr>
        <w:pStyle w:val="ListBullet"/>
      </w:pPr>
      <w:r>
        <w:t>одни частоты частично ослабляются;</w:t>
      </w:r>
    </w:p>
    <w:p>
      <w:pPr>
        <w:pStyle w:val="ListBullet"/>
      </w:pPr>
      <w:r>
        <w:t>другие усиливаются.</w:t>
      </w:r>
    </w:p>
    <w:p>
      <w:r>
        <w:t>Именно из-за этого мозг умеет понимать направление.</w:t>
      </w:r>
    </w:p>
    <w:p>
      <w:pPr>
        <w:pStyle w:val="Heading3"/>
      </w:pPr>
      <w:r>
        <w:t>Что даёт HRTF в игре</w:t>
      </w:r>
    </w:p>
    <w:p>
      <w:r>
        <w:t>Если ты играешь в наушниках:</w:t>
      </w:r>
    </w:p>
    <w:p>
      <w:pPr>
        <w:pStyle w:val="ListBullet"/>
      </w:pPr>
      <w:r>
        <w:t>HRTF может сильнее отделить левое/правое;</w:t>
      </w:r>
    </w:p>
    <w:p>
      <w:pPr>
        <w:pStyle w:val="ListBullet"/>
      </w:pPr>
      <w:r>
        <w:t>улучшить ощущение фронт/тыл;</w:t>
      </w:r>
    </w:p>
    <w:p>
      <w:pPr>
        <w:pStyle w:val="ListBullet"/>
      </w:pPr>
      <w:r>
        <w:t>сделать сцену менее "плоской";</w:t>
      </w:r>
    </w:p>
    <w:p>
      <w:pPr>
        <w:pStyle w:val="ListBullet"/>
      </w:pPr>
      <w:r>
        <w:t>повысить пространственную разборчивость.</w:t>
      </w:r>
    </w:p>
    <w:p>
      <w:pPr>
        <w:pStyle w:val="Heading3"/>
      </w:pPr>
      <w:r>
        <w:t>Когда HRTF особенно полезен</w:t>
      </w:r>
    </w:p>
    <w:p>
      <w:pPr>
        <w:pStyle w:val="ListBullet"/>
      </w:pPr>
      <w:r>
        <w:t>в наушниках;</w:t>
      </w:r>
    </w:p>
    <w:p>
      <w:pPr>
        <w:pStyle w:val="ListBullet"/>
      </w:pPr>
      <w:r>
        <w:t>при хорошем positioning;</w:t>
      </w:r>
    </w:p>
    <w:p>
      <w:pPr>
        <w:pStyle w:val="ListBullet"/>
      </w:pPr>
      <w:r>
        <w:t>если играешь на соревновательный слух.</w:t>
      </w:r>
    </w:p>
    <w:p>
      <w:pPr>
        <w:pStyle w:val="Heading3"/>
      </w:pPr>
      <w:r>
        <w:t>Когда HRTF может не понравиться</w:t>
      </w:r>
    </w:p>
    <w:p>
      <w:pPr>
        <w:pStyle w:val="ListBullet"/>
      </w:pPr>
      <w:r>
        <w:t>на колонках;</w:t>
      </w:r>
    </w:p>
    <w:p>
      <w:pPr>
        <w:pStyle w:val="ListBullet"/>
      </w:pPr>
      <w:r>
        <w:t>если конкретная HRTF-модель звучит для твоих ушей "неестественно";</w:t>
      </w:r>
    </w:p>
    <w:p>
      <w:pPr>
        <w:pStyle w:val="ListBullet"/>
      </w:pPr>
      <w:r>
        <w:t>если тебе нравится максимально сухой и привычный стереообраз.</w:t>
      </w:r>
    </w:p>
    <w:p>
      <w:pPr>
        <w:pStyle w:val="Heading3"/>
      </w:pPr>
      <w:r>
        <w:t>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</w:p>
    <w:p>
      <w:r>
        <w:t>Практически: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off</w:t>
      </w:r>
      <w:r>
        <w:t xml:space="preserve"> — принудительно выключить;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  <w:r>
        <w:t xml:space="preserve"> — пусть runtime сам решает;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on</w:t>
      </w:r>
      <w:r>
        <w:t xml:space="preserve"> — принудительно включить.</w:t>
      </w:r>
    </w:p>
    <w:p>
      <w:r>
        <w:t>Обычно 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Базовый совет</w:t>
      </w:r>
    </w:p>
    <w:p>
      <w:pPr>
        <w:pStyle w:val="ListBullet"/>
      </w:pPr>
      <w:r>
        <w:t xml:space="preserve">колонки: чаще всего </w:t>
      </w:r>
      <w:r>
        <w:rPr>
          <w:rFonts w:ascii="Consolas" w:hAnsi="Consolas" w:eastAsia="Consolas"/>
          <w:sz w:val="19"/>
          <w:shd w:fill="EEF5EE"/>
        </w:rPr>
        <w:t>al_hrtf off</w:t>
      </w:r>
    </w:p>
    <w:p>
      <w:pPr>
        <w:pStyle w:val="ListBullet"/>
      </w:pPr>
      <w:r>
        <w:t xml:space="preserve">наушники: чаще всего </w:t>
      </w:r>
      <w:r>
        <w:rPr>
          <w:rFonts w:ascii="Consolas" w:hAnsi="Consolas" w:eastAsia="Consolas"/>
          <w:sz w:val="19"/>
          <w:shd w:fill="EEF5EE"/>
        </w:rPr>
        <w:t>al_hrtf on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13. Бинауральный звук: что это такое и чем он отличается от просто HRTF</w:t>
      </w:r>
    </w:p>
    <w:p>
      <w:pPr>
        <w:pStyle w:val="Heading3"/>
      </w:pPr>
      <w:r>
        <w:t>Теория: что такое бинауральный звук</w:t>
      </w:r>
    </w:p>
    <w:p>
      <w:r>
        <w:t xml:space="preserve">Бинауральный звук — это способ подготовить аудио так, чтобы в </w:t>
      </w:r>
      <w:r>
        <w:rPr>
          <w:b/>
        </w:rPr>
        <w:t>двух каналах</w:t>
      </w:r>
      <w:r>
        <w:t xml:space="preserve"> (левый и правый наушник) возникало убедительное ощущение 3D-пространства.</w:t>
      </w:r>
    </w:p>
    <w:p>
      <w:r>
        <w:t>Главная идея:</w:t>
      </w:r>
    </w:p>
    <w:p>
      <w:pPr>
        <w:pStyle w:val="ListBullet"/>
      </w:pPr>
      <w:r>
        <w:t>у тебя физически только два канала;</w:t>
      </w:r>
    </w:p>
    <w:p>
      <w:pPr>
        <w:pStyle w:val="ListBullet"/>
      </w:pPr>
      <w:r>
        <w:t>но за счёт правильной обработки мозг получает подсказки о направлении, глубине и иногда даже о высоте источника.</w:t>
      </w:r>
    </w:p>
    <w:p>
      <w:pPr>
        <w:pStyle w:val="Heading3"/>
      </w:pPr>
      <w:r>
        <w:t>Важное различие</w:t>
      </w:r>
    </w:p>
    <w:p>
      <w:r>
        <w:rPr>
          <w:rFonts w:ascii="Consolas" w:hAnsi="Consolas" w:eastAsia="Consolas"/>
          <w:sz w:val="19"/>
          <w:shd w:fill="EEF5EE"/>
        </w:rPr>
        <w:t>HRTF</w:t>
      </w:r>
      <w:r>
        <w:t xml:space="preserve"> — это один из механизмов, из которых строится бинауральный результат.</w:t>
      </w:r>
    </w:p>
    <w:p>
      <w:r>
        <w:t>То есть:</w:t>
      </w:r>
    </w:p>
    <w:p>
      <w:pPr>
        <w:pStyle w:val="ListBullet"/>
      </w:pPr>
      <w:r>
        <w:t>не всякий "3D headphone mode" = просто один флажок HRTF;</w:t>
      </w:r>
    </w:p>
    <w:p>
      <w:pPr>
        <w:pStyle w:val="ListBullet"/>
      </w:pPr>
      <w:r>
        <w:t>бинауральный слой может включать ещё и:</w:t>
      </w:r>
    </w:p>
    <w:p>
      <w:pPr>
        <w:pStyle w:val="ListBullet"/>
      </w:pPr>
      <w:r>
        <w:t>режим stereo-encoding;</w:t>
      </w:r>
    </w:p>
    <w:p>
      <w:pPr>
        <w:pStyle w:val="ListBullet"/>
      </w:pPr>
      <w:r>
        <w:t>crossfeed;</w:t>
      </w:r>
    </w:p>
    <w:p>
      <w:pPr>
        <w:pStyle w:val="ListBullet"/>
      </w:pPr>
      <w:r>
        <w:t>качество HRTF-процессинга;</w:t>
      </w:r>
    </w:p>
    <w:p>
      <w:pPr>
        <w:pStyle w:val="ListBullet"/>
      </w:pPr>
      <w:r>
        <w:t>filter size;</w:t>
      </w:r>
    </w:p>
    <w:p>
      <w:pPr>
        <w:pStyle w:val="ListBullet"/>
      </w:pPr>
      <w:r>
        <w:t>app-local OpenAL Soft tuning.</w:t>
      </w:r>
    </w:p>
    <w:p>
      <w:pPr>
        <w:pStyle w:val="Heading3"/>
      </w:pPr>
      <w:r>
        <w:t>Как это реализовано в Q2PRO-X</w:t>
      </w:r>
    </w:p>
    <w:p>
      <w:r>
        <w:t xml:space="preserve">В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бинауральный режим — это </w:t>
      </w:r>
      <w:r>
        <w:rPr>
          <w:b/>
        </w:rPr>
        <w:t>не отдельный самописный DSP-движок</w:t>
      </w:r>
      <w:r>
        <w:t xml:space="preserve">, а тонкий control-layer поверх </w:t>
      </w:r>
      <w:r>
        <w:rPr>
          <w:rFonts w:ascii="Consolas" w:hAnsi="Consolas" w:eastAsia="Consolas"/>
          <w:sz w:val="19"/>
          <w:shd w:fill="EEF5EE"/>
        </w:rPr>
        <w:t>OpenAL Soft</w:t>
      </w:r>
      <w:r>
        <w:t>.</w:t>
      </w:r>
    </w:p>
    <w:p>
      <w:r>
        <w:t>То есть:</w:t>
      </w:r>
    </w:p>
    <w:p>
      <w:pPr>
        <w:pStyle w:val="ListBullet"/>
      </w:pPr>
      <w:r>
        <w:t>OpenAL остаётся фундаментом;</w:t>
      </w:r>
    </w:p>
    <w:p>
      <w:pPr>
        <w:pStyle w:val="ListBullet"/>
      </w:pPr>
      <w:r>
        <w:t>бинауральный слой — это продвинутая настройка headphone-oriented rendering.</w:t>
      </w:r>
    </w:p>
    <w:p>
      <w:pPr>
        <w:pStyle w:val="Heading3"/>
      </w:pPr>
      <w:r>
        <w:t>Основные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al_binaural</w:t>
      </w:r>
    </w:p>
    <w:p>
      <w:r>
        <w:t>Главный переключатель.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off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on</w:t>
      </w:r>
    </w:p>
    <w:p>
      <w:pPr>
        <w:pStyle w:val="Heading3"/>
      </w:pPr>
      <w:r>
        <w:t>al_binaural_profile</w:t>
      </w:r>
    </w:p>
    <w:p>
      <w:r>
        <w:t>Готовые пресеты: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custom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deep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cinematic</w:t>
      </w:r>
    </w:p>
    <w:p>
      <w:r>
        <w:t>Эти пресеты управляют именно binaural-слоем, а не room acoustics.</w:t>
      </w:r>
    </w:p>
    <w:p>
      <w:pPr>
        <w:pStyle w:val="Heading3"/>
      </w:pPr>
      <w:r>
        <w:t>al_binaural_encoding</w:t>
      </w:r>
    </w:p>
    <w:p>
      <w:r>
        <w:t>Режим stereo-encoding.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basic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uhj</w:t>
      </w:r>
    </w:p>
    <w:p>
      <w:pPr>
        <w:pStyle w:val="Heading3"/>
      </w:pPr>
      <w:r>
        <w:t>Что это значит по смыслу</w:t>
      </w:r>
    </w:p>
    <w:p>
      <w:pPr>
        <w:pStyle w:val="Heading3"/>
      </w:pPr>
      <w:r>
        <w:t>basic</w:t>
      </w:r>
    </w:p>
    <w:p>
      <w:r>
        <w:t>Самый базовый стереорежим.</w:t>
      </w:r>
    </w:p>
    <w:p>
      <w:pPr>
        <w:pStyle w:val="Heading3"/>
      </w:pPr>
      <w:r>
        <w:t>hrtf</w:t>
      </w:r>
    </w:p>
    <w:p>
      <w:r>
        <w:t>Явно ориентированный на HRTF-базированный headphone rendering режим.</w:t>
      </w:r>
    </w:p>
    <w:p>
      <w:pPr>
        <w:pStyle w:val="Heading3"/>
      </w:pPr>
      <w:r>
        <w:t>uhj</w:t>
      </w:r>
    </w:p>
    <w:p>
      <w:r>
        <w:t>Специфический способ двухканальной передачи пространственной информации, исторически связанный с Ambisonics/B-format-подходами.</w:t>
      </w:r>
    </w:p>
    <w:p>
      <w:r>
        <w:t>Для обычного пользователя это не "обязательный лучший режим", а продвинутая опция для экспериментов.</w:t>
      </w:r>
    </w:p>
    <w:p>
      <w:r>
        <w:t>После смены encoding нужен: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Style w:val="Heading3"/>
      </w:pPr>
      <w:r>
        <w:t>al_binaural_hrtf_mode</w:t>
      </w:r>
    </w:p>
    <w:p>
      <w:r>
        <w:t>Качество/режим обработки HRTF.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full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ambi3</w:t>
      </w:r>
    </w:p>
    <w:p>
      <w:r>
        <w:t>Это уже advanced-тюнинг.</w:t>
      </w:r>
    </w:p>
    <w:p>
      <w:pPr>
        <w:pStyle w:val="Heading3"/>
      </w:pPr>
      <w:r>
        <w:t>al_binaural_hrtf_size</w:t>
      </w:r>
    </w:p>
    <w:p>
      <w:r>
        <w:t>Размер HRTF-фильтра.</w:t>
      </w:r>
    </w:p>
    <w:p>
      <w:r>
        <w:t>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runtime 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64</w:t>
      </w:r>
    </w:p>
    <w:p>
      <w:r>
        <w:t>Теория:</w:t>
      </w:r>
    </w:p>
    <w:p>
      <w:pPr>
        <w:pStyle w:val="ListBullet"/>
      </w:pPr>
      <w:r>
        <w:t>больший фильтр может дать более сложную и "богатую" обработку;</w:t>
      </w:r>
    </w:p>
    <w:p>
      <w:pPr>
        <w:pStyle w:val="ListBullet"/>
      </w:pPr>
      <w:r>
        <w:t>но это не всегда автоматически "лучше";</w:t>
      </w:r>
    </w:p>
    <w:p>
      <w:pPr>
        <w:pStyle w:val="ListBullet"/>
      </w:pPr>
      <w:r>
        <w:t>иногда важнее естественность, а не максимальная сложность.</w:t>
      </w:r>
    </w:p>
    <w:p>
      <w:pPr>
        <w:pStyle w:val="Heading3"/>
      </w:pPr>
      <w:r>
        <w:t>al_binaural_crossfeed</w:t>
      </w:r>
    </w:p>
    <w:p>
      <w:pPr>
        <w:pStyle w:val="Heading3"/>
      </w:pPr>
      <w:r>
        <w:t>Теория: что такое crossfeed</w:t>
      </w:r>
    </w:p>
    <w:p>
      <w:r>
        <w:t>При прослушивании через колонки левое ухо частично слышит и правую колонку, а правое — левую.</w:t>
      </w:r>
    </w:p>
    <w:p>
      <w:r>
        <w:t>В наушниках этого естественного "перекрёстного подмешивания" нет: каналы слишком жёстко разделены.</w:t>
      </w:r>
    </w:p>
    <w:p>
      <w:r>
        <w:rPr>
          <w:rFonts w:ascii="Consolas" w:hAnsi="Consolas" w:eastAsia="Consolas"/>
          <w:sz w:val="19"/>
          <w:shd w:fill="EEF5EE"/>
        </w:rPr>
        <w:t>Crossfeed</w:t>
      </w:r>
      <w:r>
        <w:t xml:space="preserve"> — это управляемое частичное подмешивание каналов, чтобы:</w:t>
      </w:r>
    </w:p>
    <w:p>
      <w:pPr>
        <w:pStyle w:val="ListBullet"/>
      </w:pPr>
      <w:r>
        <w:t>уменьшить неестественную "разорванность" по краям;</w:t>
      </w:r>
    </w:p>
    <w:p>
      <w:pPr>
        <w:pStyle w:val="ListBullet"/>
      </w:pPr>
      <w:r>
        <w:t>сделать сцену более естественной;</w:t>
      </w:r>
    </w:p>
    <w:p>
      <w:pPr>
        <w:pStyle w:val="ListBullet"/>
      </w:pPr>
      <w:r>
        <w:t>уменьшить утомляемость на некоторых наушниках.</w:t>
      </w:r>
    </w:p>
    <w:p>
      <w:r>
        <w:t>Возможные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0 .. 6</w:t>
      </w:r>
    </w:p>
    <w:p>
      <w:r>
        <w:t>Где: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выкл</w:t>
      </w:r>
    </w:p>
    <w:p>
      <w:pPr>
        <w:pStyle w:val="ListBullet"/>
      </w:pPr>
      <w:r>
        <w:t>выше = больше crossfeed</w:t>
      </w:r>
    </w:p>
    <w:p>
      <w:r>
        <w:t>Практически:</w:t>
      </w:r>
    </w:p>
    <w:p>
      <w:pPr>
        <w:pStyle w:val="ListBullet"/>
      </w:pPr>
      <w:r>
        <w:t>если сцена кажется слишком "распиленной" на L/R — можно добавить немного crossfeed;</w:t>
      </w:r>
    </w:p>
    <w:p>
      <w:pPr>
        <w:pStyle w:val="ListBullet"/>
      </w:pPr>
      <w:r>
        <w:t>если нужна максимальная жёсткая directional separation — держать низко или выключить.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14. Реверберация / room acoustics: что это такое</w:t>
      </w:r>
    </w:p>
    <w:p>
      <w:pPr>
        <w:pStyle w:val="Heading3"/>
      </w:pPr>
      <w:r>
        <w:t>Теория: что такое реверберация</w:t>
      </w:r>
    </w:p>
    <w:p>
      <w:r>
        <w:t>Реверберация — это не "эхо" в грубом бытовом смысле.</w:t>
      </w:r>
    </w:p>
    <w:p>
      <w:r>
        <w:t>Это совокупность множества отражений звука от поверхностей:</w:t>
      </w:r>
    </w:p>
    <w:p>
      <w:pPr>
        <w:pStyle w:val="ListBullet"/>
      </w:pPr>
      <w:r>
        <w:t>стен;</w:t>
      </w:r>
    </w:p>
    <w:p>
      <w:pPr>
        <w:pStyle w:val="ListBullet"/>
      </w:pPr>
      <w:r>
        <w:t>пола;</w:t>
      </w:r>
    </w:p>
    <w:p>
      <w:pPr>
        <w:pStyle w:val="ListBullet"/>
      </w:pPr>
      <w:r>
        <w:t>потолка;</w:t>
      </w:r>
    </w:p>
    <w:p>
      <w:pPr>
        <w:pStyle w:val="ListBullet"/>
      </w:pPr>
      <w:r>
        <w:t>предметов;</w:t>
      </w:r>
    </w:p>
    <w:p>
      <w:pPr>
        <w:pStyle w:val="ListBullet"/>
      </w:pPr>
      <w:r>
        <w:t>узких проходов;</w:t>
      </w:r>
    </w:p>
    <w:p>
      <w:pPr>
        <w:pStyle w:val="ListBullet"/>
      </w:pPr>
      <w:r>
        <w:t>открытых пространств.</w:t>
      </w:r>
    </w:p>
    <w:p>
      <w:r>
        <w:t>Когда звук издаётся в помещении, мы слышим:</w:t>
      </w:r>
    </w:p>
    <w:p>
      <w:pPr>
        <w:pStyle w:val="ListNumber"/>
      </w:pPr>
      <w:r>
        <w:t>прямой звук;</w:t>
      </w:r>
    </w:p>
    <w:p>
      <w:pPr>
        <w:pStyle w:val="ListNumber"/>
      </w:pPr>
      <w:r>
        <w:t>ранние отражения (</w:t>
      </w:r>
      <w:r>
        <w:rPr>
          <w:rFonts w:ascii="Consolas" w:hAnsi="Consolas" w:eastAsia="Consolas"/>
          <w:sz w:val="19"/>
          <w:shd w:fill="EEF5EE"/>
        </w:rPr>
        <w:t>early reflections</w:t>
      </w:r>
      <w:r>
        <w:t>);</w:t>
      </w:r>
    </w:p>
    <w:p>
      <w:pPr>
        <w:pStyle w:val="ListNumber"/>
      </w:pPr>
      <w:r>
        <w:t>более длинный "хвост" (</w:t>
      </w:r>
      <w:r>
        <w:rPr>
          <w:rFonts w:ascii="Consolas" w:hAnsi="Consolas" w:eastAsia="Consolas"/>
          <w:sz w:val="19"/>
          <w:shd w:fill="EEF5EE"/>
        </w:rPr>
        <w:t>late reverb tail</w:t>
      </w:r>
      <w:r>
        <w:t>).</w:t>
      </w:r>
    </w:p>
    <w:p>
      <w:r>
        <w:t>Именно это вместе и создаёт ощущение:</w:t>
      </w:r>
    </w:p>
    <w:p>
      <w:pPr>
        <w:pStyle w:val="ListBullet"/>
      </w:pPr>
      <w:r>
        <w:t>маленькой комнаты;</w:t>
      </w:r>
    </w:p>
    <w:p>
      <w:pPr>
        <w:pStyle w:val="ListBullet"/>
      </w:pPr>
      <w:r>
        <w:t>коридора;</w:t>
      </w:r>
    </w:p>
    <w:p>
      <w:pPr>
        <w:pStyle w:val="ListBullet"/>
      </w:pPr>
      <w:r>
        <w:t>зала;</w:t>
      </w:r>
    </w:p>
    <w:p>
      <w:pPr>
        <w:pStyle w:val="ListBullet"/>
      </w:pPr>
      <w:r>
        <w:t>улицы;</w:t>
      </w:r>
    </w:p>
    <w:p>
      <w:pPr>
        <w:pStyle w:val="ListBullet"/>
      </w:pPr>
      <w:r>
        <w:t>пещеры;</w:t>
      </w:r>
    </w:p>
    <w:p>
      <w:pPr>
        <w:pStyle w:val="ListBullet"/>
      </w:pPr>
      <w:r>
        <w:t>воды;</w:t>
      </w:r>
    </w:p>
    <w:p>
      <w:pPr>
        <w:pStyle w:val="ListBullet"/>
      </w:pPr>
      <w:r>
        <w:t>глухой мягкой среды.</w:t>
      </w:r>
    </w:p>
    <w:p>
      <w:pPr>
        <w:pStyle w:val="Heading3"/>
      </w:pPr>
      <w:r>
        <w:t>Что делает room acoustics в Q2PRO-X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не просто включает "какой-то reverb", а строит отдельный слой акустики на базе OpenAL EFX:</w:t>
      </w:r>
    </w:p>
    <w:p>
      <w:pPr>
        <w:pStyle w:val="ListBullet"/>
      </w:pPr>
      <w:r>
        <w:t>выбирает room class;</w:t>
      </w:r>
    </w:p>
    <w:p>
      <w:pPr>
        <w:pStyle w:val="ListBullet"/>
      </w:pPr>
      <w:r>
        <w:t>умеет интерполировать между пресетами;</w:t>
      </w:r>
    </w:p>
    <w:p>
      <w:pPr>
        <w:pStyle w:val="ListBullet"/>
      </w:pPr>
      <w:r>
        <w:t>различает world/local/explosion/transport routing;</w:t>
      </w:r>
    </w:p>
    <w:p>
      <w:pPr>
        <w:pStyle w:val="ListBullet"/>
      </w:pPr>
      <w:r>
        <w:t>может применять underwater logic;</w:t>
      </w:r>
    </w:p>
    <w:p>
      <w:pPr>
        <w:pStyle w:val="ListBullet"/>
      </w:pPr>
      <w:r>
        <w:t>умеет diagnostic info через команды.</w:t>
      </w:r>
    </w:p>
    <w:p>
      <w:r>
        <w:t>Главный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r>
        <w:t>Исторический alias: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</w:t>
      </w:r>
    </w:p>
    <w:p>
      <w:r>
        <w:t xml:space="preserve">Сейчас canonical-путь — именно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, а </w:t>
      </w:r>
      <w:r>
        <w:rPr>
          <w:rFonts w:ascii="Consolas" w:hAnsi="Consolas" w:eastAsia="Consolas"/>
          <w:sz w:val="19"/>
          <w:shd w:fill="EEF5EE"/>
        </w:rPr>
        <w:t>al_eax</w:t>
      </w:r>
      <w:r>
        <w:t xml:space="preserve"> сохраняется как совместимость со старыми конфигами.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15. Параметры реверберации: подробно по каждому</w:t>
      </w:r>
    </w:p>
    <w:p>
      <w:r>
        <w:t>Ниже — самая важная часть для ручной настройки.</w:t>
      </w:r>
    </w:p>
    <w:p>
      <w:pPr>
        <w:pStyle w:val="Heading3"/>
      </w:pPr>
      <w:r>
        <w:t>al_reverb</w:t>
      </w:r>
    </w:p>
    <w:p>
      <w:r>
        <w:t>Включает room acoustics / EFX reverb.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0</w:t>
      </w:r>
      <w:r>
        <w:t>:</w:t>
      </w:r>
    </w:p>
    <w:p>
      <w:pPr>
        <w:pStyle w:val="ListBullet"/>
      </w:pPr>
      <w:r>
        <w:t>room acoustics нет.</w:t>
      </w:r>
    </w:p>
    <w:p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1</w:t>
      </w:r>
      <w:r>
        <w:t>:</w:t>
      </w:r>
    </w:p>
    <w:p>
      <w:pPr>
        <w:pStyle w:val="ListBullet"/>
      </w:pPr>
      <w:r>
        <w:t>room acoustics активна;</w:t>
      </w:r>
    </w:p>
    <w:p>
      <w:pPr>
        <w:pStyle w:val="ListBullet"/>
      </w:pPr>
      <w:r>
        <w:t>дальше начинают работать пресеты и tuning-параметры.</w:t>
      </w:r>
    </w:p>
    <w:p>
      <w:pPr>
        <w:pStyle w:val="Heading3"/>
      </w:pPr>
      <w:r>
        <w:t>al_eax_preset</w:t>
      </w:r>
    </w:p>
    <w:p>
      <w:r>
        <w:t>Выбор room class.</w:t>
      </w:r>
    </w:p>
    <w:p>
      <w:r>
        <w:t>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-1</w:t>
      </w:r>
      <w:r>
        <w:t xml:space="preserve"> = auto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generic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</w:t>
      </w:r>
      <w:r>
        <w:t xml:space="preserve"> = small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2</w:t>
      </w:r>
      <w:r>
        <w:t xml:space="preserve"> = medium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3</w:t>
      </w:r>
      <w:r>
        <w:t xml:space="preserve"> = hall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4</w:t>
      </w:r>
      <w:r>
        <w:t xml:space="preserve"> = corridor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</w:t>
      </w:r>
      <w:r>
        <w:t xml:space="preserve"> = outdoor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6</w:t>
      </w:r>
      <w:r>
        <w:t xml:space="preserve"> = underwater</w:t>
      </w:r>
    </w:p>
    <w:p>
      <w:pPr>
        <w:pStyle w:val="Heading3"/>
      </w:pPr>
      <w:r>
        <w:t>Что значит auto</w:t>
      </w:r>
    </w:p>
    <w:p>
      <w:r>
        <w:t>Клиент сам классифицирует среду и подбирает пресет.</w:t>
      </w:r>
    </w:p>
    <w:p>
      <w:pPr>
        <w:pStyle w:val="Heading3"/>
      </w:pPr>
      <w:r>
        <w:t>Что значит manual</w:t>
      </w:r>
    </w:p>
    <w:p>
      <w:r>
        <w:t>Ты принудительно говоришь системе:</w:t>
      </w:r>
    </w:p>
    <w:p>
      <w:pPr>
        <w:pStyle w:val="ListBullet"/>
      </w:pPr>
      <w:r>
        <w:t>"веди себя как small room"</w:t>
      </w:r>
    </w:p>
    <w:p>
      <w:pPr>
        <w:pStyle w:val="ListBullet"/>
      </w:pPr>
      <w:r>
        <w:t>или "как hall"</w:t>
      </w:r>
    </w:p>
    <w:p>
      <w:pPr>
        <w:pStyle w:val="ListBullet"/>
      </w:pPr>
      <w:r>
        <w:t>и т.д.</w:t>
      </w:r>
    </w:p>
    <w:p>
      <w:r>
        <w:t>Это полезно:</w:t>
      </w:r>
    </w:p>
    <w:p>
      <w:pPr>
        <w:pStyle w:val="ListBullet"/>
      </w:pPr>
      <w:r>
        <w:t>для тестов;</w:t>
      </w:r>
    </w:p>
    <w:p>
      <w:pPr>
        <w:pStyle w:val="ListBullet"/>
      </w:pPr>
      <w:r>
        <w:t>для сравнения;</w:t>
      </w:r>
    </w:p>
    <w:p>
      <w:pPr>
        <w:pStyle w:val="ListBullet"/>
      </w:pPr>
      <w:r>
        <w:t>если хочется заведомо фиксированную подачу.</w:t>
      </w:r>
    </w:p>
    <w:p>
      <w:pPr>
        <w:pStyle w:val="Heading3"/>
      </w:pPr>
      <w:r>
        <w:t>al_reverb_lerp_time</w:t>
      </w:r>
    </w:p>
    <w:p>
      <w:pPr>
        <w:pStyle w:val="Heading3"/>
      </w:pPr>
      <w:r>
        <w:t>Теория: что такое lerp между пресетами</w:t>
      </w:r>
    </w:p>
    <w:p>
      <w:r>
        <w:t>Если ты переходишь из одной зоны карты в другую, резкая смена акустики может звучать грубо и искусственно.</w:t>
      </w:r>
    </w:p>
    <w:p>
      <w:r>
        <w:t xml:space="preserve">Поэтому вместо мгновенного переключения параметры можно </w:t>
      </w:r>
      <w:r>
        <w:rPr>
          <w:b/>
        </w:rPr>
        <w:t>плавно смешивать</w:t>
      </w:r>
      <w:r>
        <w:t>.</w:t>
      </w:r>
    </w:p>
    <w:p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— это время такого плавного перехода.</w:t>
      </w:r>
    </w:p>
    <w:p>
      <w:r>
        <w:t>Меньше:</w:t>
      </w:r>
    </w:p>
    <w:p>
      <w:pPr>
        <w:pStyle w:val="ListBullet"/>
      </w:pPr>
      <w:r>
        <w:t>быстрее реакция;</w:t>
      </w:r>
    </w:p>
    <w:p>
      <w:pPr>
        <w:pStyle w:val="ListBullet"/>
      </w:pPr>
      <w:r>
        <w:t>но больше шанс услышать "прыжок".</w:t>
      </w:r>
    </w:p>
    <w:p>
      <w:r>
        <w:t>Больше:</w:t>
      </w:r>
    </w:p>
    <w:p>
      <w:pPr>
        <w:pStyle w:val="ListBullet"/>
      </w:pPr>
      <w:r>
        <w:t>мягче переход;</w:t>
      </w:r>
    </w:p>
    <w:p>
      <w:pPr>
        <w:pStyle w:val="ListBullet"/>
      </w:pPr>
      <w:r>
        <w:t>но акустика медленнее догоняет ситуацию.</w:t>
      </w:r>
    </w:p>
    <w:p>
      <w:pPr>
        <w:pStyle w:val="Heading3"/>
      </w:pPr>
      <w:r>
        <w:t>al_eax_wet</w:t>
      </w:r>
    </w:p>
    <w:p>
      <w:pPr>
        <w:pStyle w:val="Heading3"/>
      </w:pPr>
      <w:r>
        <w:t>Теория: что такое wet</w:t>
      </w:r>
    </w:p>
    <w:p>
      <w:r>
        <w:rPr>
          <w:rFonts w:ascii="Consolas" w:hAnsi="Consolas" w:eastAsia="Consolas"/>
          <w:sz w:val="19"/>
          <w:shd w:fill="EEF5EE"/>
        </w:rPr>
        <w:t>Wet</w:t>
      </w:r>
      <w:r>
        <w:t xml:space="preserve"> = уровень обработанного сигнала.</w:t>
      </w:r>
    </w:p>
    <w:p>
      <w:r>
        <w:t xml:space="preserve">Противоположность — </w:t>
      </w:r>
      <w:r>
        <w:rPr>
          <w:rFonts w:ascii="Consolas" w:hAnsi="Consolas" w:eastAsia="Consolas"/>
          <w:sz w:val="19"/>
          <w:shd w:fill="EEF5EE"/>
        </w:rPr>
        <w:t>dry</w:t>
      </w:r>
      <w:r>
        <w:t>, то есть прямой, необработанный звук.</w:t>
      </w:r>
    </w:p>
    <w:p>
      <w:r>
        <w:t>Если wet больше:</w:t>
      </w:r>
    </w:p>
    <w:p>
      <w:pPr>
        <w:pStyle w:val="ListBullet"/>
      </w:pPr>
      <w:r>
        <w:t>реверберация слышнее;</w:t>
      </w:r>
    </w:p>
    <w:p>
      <w:pPr>
        <w:pStyle w:val="ListBullet"/>
      </w:pPr>
      <w:r>
        <w:t>среда сильнее влияет на звук.</w:t>
      </w:r>
    </w:p>
    <w:p>
      <w:r>
        <w:t>Если wet меньше:</w:t>
      </w:r>
    </w:p>
    <w:p>
      <w:pPr>
        <w:pStyle w:val="ListBullet"/>
      </w:pPr>
      <w:r>
        <w:t>звук суше;</w:t>
      </w:r>
    </w:p>
    <w:p>
      <w:pPr>
        <w:pStyle w:val="ListBullet"/>
      </w:pPr>
      <w:r>
        <w:t>пространство менее выражено.</w:t>
      </w:r>
    </w:p>
    <w:p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— общий reverb send для </w:t>
      </w:r>
      <w:r>
        <w:rPr>
          <w:b/>
        </w:rPr>
        <w:t>мировых</w:t>
      </w:r>
      <w:r>
        <w:t xml:space="preserve"> источников.</w:t>
      </w:r>
    </w:p>
    <w:p>
      <w:pPr>
        <w:pStyle w:val="Heading3"/>
      </w:pPr>
      <w:r>
        <w:t>al_eax_local_wet</w:t>
      </w:r>
    </w:p>
    <w:p>
      <w:r>
        <w:t xml:space="preserve">Это wet для </w:t>
      </w:r>
      <w:r>
        <w:rPr>
          <w:b/>
        </w:rPr>
        <w:t>локальных first-person</w:t>
      </w:r>
      <w:r>
        <w:t xml:space="preserve"> звуков.</w:t>
      </w:r>
    </w:p>
    <w:p>
      <w:r>
        <w:t>Почему это вынесено отдельно:</w:t>
      </w:r>
    </w:p>
    <w:p>
      <w:pPr>
        <w:pStyle w:val="ListBullet"/>
      </w:pPr>
      <w:r>
        <w:t>собственные звуки игрока не всегда стоит так же сильно "окунать" в реверберацию, как мир;</w:t>
      </w:r>
    </w:p>
    <w:p>
      <w:pPr>
        <w:pStyle w:val="ListBullet"/>
      </w:pPr>
      <w:r>
        <w:t>иначе первый план может стать мыльным и менее читаемым.</w:t>
      </w:r>
    </w:p>
    <w:p>
      <w:r>
        <w:t>Обычно local wet держат ниже, чем world wet.</w:t>
      </w:r>
    </w:p>
    <w:p>
      <w:pPr>
        <w:pStyle w:val="Heading3"/>
      </w:pPr>
      <w:r>
        <w:t>al_eax_transport_wet</w:t>
      </w:r>
    </w:p>
    <w:p>
      <w:r>
        <w:t>Это wet для:</w:t>
      </w:r>
    </w:p>
    <w:p>
      <w:pPr>
        <w:pStyle w:val="ListBullet"/>
      </w:pPr>
      <w:r>
        <w:t>movers;</w:t>
      </w:r>
    </w:p>
    <w:p>
      <w:pPr>
        <w:pStyle w:val="ListBullet"/>
      </w:pPr>
      <w:r>
        <w:t>hums;</w:t>
      </w:r>
    </w:p>
    <w:p>
      <w:pPr>
        <w:pStyle w:val="ListBullet"/>
      </w:pPr>
      <w:r>
        <w:t>looping world sounds;</w:t>
      </w:r>
    </w:p>
    <w:p>
      <w:pPr>
        <w:pStyle w:val="ListBullet"/>
      </w:pPr>
      <w:r>
        <w:t>транспортных/зацикленных emitters.</w:t>
      </w:r>
    </w:p>
    <w:p>
      <w:r>
        <w:t>Идея:</w:t>
      </w:r>
    </w:p>
    <w:p>
      <w:pPr>
        <w:pStyle w:val="ListBullet"/>
      </w:pPr>
      <w:r>
        <w:t>некоторые длительные looping-звуки хочется чуть иначе вписать в пространство, чем короткие одномоментные эффекты.</w:t>
      </w:r>
    </w:p>
    <w:p>
      <w:pPr>
        <w:pStyle w:val="Heading3"/>
      </w:pPr>
      <w:r>
        <w:t>al_eax_explosion_wet</w:t>
      </w:r>
    </w:p>
    <w:p>
      <w:r>
        <w:t>Wet для взрывов.</w:t>
      </w:r>
    </w:p>
    <w:p>
      <w:r>
        <w:t>Смысл:</w:t>
      </w:r>
    </w:p>
    <w:p>
      <w:pPr>
        <w:pStyle w:val="ListBullet"/>
      </w:pPr>
      <w:r>
        <w:t>взрывы — отдельный класс звуков;</w:t>
      </w:r>
    </w:p>
    <w:p>
      <w:pPr>
        <w:pStyle w:val="ListBullet"/>
      </w:pPr>
      <w:r>
        <w:t>для них часто хочется больше пространства и хвоста, чем для обычных эффектов.</w:t>
      </w:r>
    </w:p>
    <w:p>
      <w:pPr>
        <w:pStyle w:val="Heading3"/>
      </w:pPr>
      <w:r>
        <w:t>al_eax_explosion_decay</w:t>
      </w:r>
    </w:p>
    <w:p>
      <w:pPr>
        <w:pStyle w:val="Heading3"/>
      </w:pPr>
      <w:r>
        <w:t>Теория: что такое decay</w:t>
      </w:r>
    </w:p>
    <w:p>
      <w:r>
        <w:rPr>
          <w:rFonts w:ascii="Consolas" w:hAnsi="Consolas" w:eastAsia="Consolas"/>
          <w:sz w:val="19"/>
          <w:shd w:fill="EEF5EE"/>
        </w:rPr>
        <w:t>Decay</w:t>
      </w:r>
      <w:r>
        <w:t xml:space="preserve"> — это длительность затухания хвоста реверберации.</w:t>
      </w:r>
    </w:p>
    <w:p>
      <w:r>
        <w:t>То есть сколько времени после исходного звука продолжается умирающий reverb-tail.</w:t>
      </w:r>
    </w:p>
    <w:p>
      <w:r>
        <w:t>Если decay больше:</w:t>
      </w:r>
    </w:p>
    <w:p>
      <w:pPr>
        <w:pStyle w:val="ListBullet"/>
      </w:pPr>
      <w:r>
        <w:t>хвост длиннее;</w:t>
      </w:r>
    </w:p>
    <w:p>
      <w:pPr>
        <w:pStyle w:val="ListBullet"/>
      </w:pPr>
      <w:r>
        <w:t>звук кажется крупнее, просторнее, эпичнее.</w:t>
      </w:r>
    </w:p>
    <w:p>
      <w:r>
        <w:t>Если decay меньше:</w:t>
      </w:r>
    </w:p>
    <w:p>
      <w:pPr>
        <w:pStyle w:val="ListBullet"/>
      </w:pPr>
      <w:r>
        <w:t>помещение кажется суше;</w:t>
      </w:r>
    </w:p>
    <w:p>
      <w:pPr>
        <w:pStyle w:val="ListBullet"/>
      </w:pPr>
      <w:r>
        <w:t>звук "быстрее заканчивается".</w:t>
      </w:r>
    </w:p>
    <w:p>
      <w:r>
        <w:rPr>
          <w:rFonts w:ascii="Consolas" w:hAnsi="Consolas" w:eastAsia="Consolas"/>
          <w:sz w:val="19"/>
          <w:shd w:fill="EEF5EE"/>
        </w:rPr>
        <w:t>al_eax_explosion_decay</w:t>
      </w:r>
      <w:r>
        <w:t xml:space="preserve"> — отдельный множитель длины хвоста именно для взрывов.</w:t>
      </w:r>
    </w:p>
    <w:p>
      <w:pPr>
        <w:pStyle w:val="Heading3"/>
      </w:pPr>
      <w:r>
        <w:t>al_eax_explosion_late</w:t>
      </w:r>
    </w:p>
    <w:p>
      <w:r>
        <w:t>Отдельный множитель силы late-tail у взрывов.</w:t>
      </w:r>
    </w:p>
    <w:p>
      <w:r>
        <w:t>То есть:</w:t>
      </w:r>
    </w:p>
    <w:p>
      <w:pPr>
        <w:pStyle w:val="ListBullet"/>
      </w:pPr>
      <w:r>
        <w:t>не просто длина;</w:t>
      </w:r>
    </w:p>
    <w:p>
      <w:pPr>
        <w:pStyle w:val="ListBullet"/>
      </w:pPr>
      <w:r>
        <w:t>а именно "вес" позднего хвоста.</w:t>
      </w:r>
    </w:p>
    <w:p>
      <w:pPr>
        <w:pStyle w:val="Heading3"/>
      </w:pPr>
      <w:r>
        <w:t>al_eax_occlusion</w:t>
      </w:r>
    </w:p>
    <w:p>
      <w:pPr>
        <w:pStyle w:val="Heading3"/>
      </w:pPr>
      <w:r>
        <w:t>Теория: что такое occlusion</w:t>
      </w:r>
    </w:p>
    <w:p>
      <w:r>
        <w:t>Если источник физически загорожен стеной, дверью или объектом, прямой звук до слушателя доходит хуже.</w:t>
      </w:r>
    </w:p>
    <w:p>
      <w:r>
        <w:t>В реальности это означает:</w:t>
      </w:r>
    </w:p>
    <w:p>
      <w:pPr>
        <w:pStyle w:val="ListBullet"/>
      </w:pPr>
      <w:r>
        <w:t>меньше высоких частот;</w:t>
      </w:r>
    </w:p>
    <w:p>
      <w:pPr>
        <w:pStyle w:val="ListBullet"/>
      </w:pPr>
      <w:r>
        <w:t>более глухой direct path;</w:t>
      </w:r>
    </w:p>
    <w:p>
      <w:pPr>
        <w:pStyle w:val="ListBullet"/>
      </w:pPr>
      <w:r>
        <w:t>но отражения и room tail могут всё ещё быть слышны.</w:t>
      </w:r>
    </w:p>
    <w:p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именно это и моделирует:</w:t>
      </w:r>
    </w:p>
    <w:p>
      <w:pPr>
        <w:pStyle w:val="ListBullet"/>
      </w:pPr>
      <w:r>
        <w:t>direct path приглушается;</w:t>
      </w:r>
    </w:p>
    <w:p>
      <w:pPr>
        <w:pStyle w:val="ListBullet"/>
      </w:pPr>
      <w:r>
        <w:t>хвост помещения может сохраняться.</w:t>
      </w:r>
    </w:p>
    <w:p>
      <w:pPr>
        <w:pStyle w:val="Heading3"/>
      </w:pPr>
      <w:r>
        <w:t>al_reverb_reflections</w:t>
      </w:r>
    </w:p>
    <w:p>
      <w:pPr>
        <w:pStyle w:val="Heading3"/>
      </w:pPr>
      <w:r>
        <w:t>Теория: что такое early reflections</w:t>
      </w:r>
    </w:p>
    <w:p>
      <w:r>
        <w:rPr>
          <w:rFonts w:ascii="Consolas" w:hAnsi="Consolas" w:eastAsia="Consolas"/>
          <w:sz w:val="19"/>
          <w:shd w:fill="EEF5EE"/>
        </w:rPr>
        <w:t>Early reflections</w:t>
      </w:r>
      <w:r>
        <w:t xml:space="preserve"> — первые отражения после прямого сигнала.</w:t>
      </w:r>
    </w:p>
    <w:p>
      <w:r>
        <w:t>Они дают мозгу сильную подсказку о размере и близости поверхности.</w:t>
      </w:r>
    </w:p>
    <w:p>
      <w:r>
        <w:t>Если reflections выше:</w:t>
      </w:r>
    </w:p>
    <w:p>
      <w:pPr>
        <w:pStyle w:val="ListBullet"/>
      </w:pPr>
      <w:r>
        <w:t>пространство кажется более очерченным;</w:t>
      </w:r>
    </w:p>
    <w:p>
      <w:pPr>
        <w:pStyle w:val="ListBullet"/>
      </w:pPr>
      <w:r>
        <w:t>сильнее слышится "первый отскок".</w:t>
      </w:r>
    </w:p>
    <w:p>
      <w:pPr>
        <w:pStyle w:val="Heading3"/>
      </w:pPr>
      <w:r>
        <w:t>al_reverb_late</w:t>
      </w:r>
    </w:p>
    <w:p>
      <w:pPr>
        <w:pStyle w:val="Heading3"/>
      </w:pPr>
      <w:r>
        <w:t>Теория: что такое late reverb</w:t>
      </w:r>
    </w:p>
    <w:p>
      <w:r>
        <w:t>Это поздний, более диффузный хвост реверберации, когда отдельные отражения уже не различаются, а складываются в общий "облакообразный" tail.</w:t>
      </w:r>
    </w:p>
    <w:p>
      <w:r>
        <w:t>Если late выше:</w:t>
      </w:r>
    </w:p>
    <w:p>
      <w:pPr>
        <w:pStyle w:val="ListBullet"/>
      </w:pPr>
      <w:r>
        <w:t>хвост звучит массивнее;</w:t>
      </w:r>
    </w:p>
    <w:p>
      <w:pPr>
        <w:pStyle w:val="ListBullet"/>
      </w:pPr>
      <w:r>
        <w:t>пространство кажется более крупным.</w:t>
      </w:r>
    </w:p>
    <w:p>
      <w:pPr>
        <w:pStyle w:val="Heading3"/>
      </w:pPr>
      <w:r>
        <w:t>al_reverb_decay</w:t>
      </w:r>
    </w:p>
    <w:p>
      <w:r>
        <w:t>Общий множитель decay time.</w:t>
      </w:r>
    </w:p>
    <w:p>
      <w:r>
        <w:t>Если поднять:</w:t>
      </w:r>
    </w:p>
    <w:p>
      <w:pPr>
        <w:pStyle w:val="ListBullet"/>
      </w:pPr>
      <w:r>
        <w:t>room tail станет длиннее.</w:t>
      </w:r>
    </w:p>
    <w:p>
      <w:r>
        <w:t>Если опустить:</w:t>
      </w:r>
    </w:p>
    <w:p>
      <w:pPr>
        <w:pStyle w:val="ListBullet"/>
      </w:pPr>
      <w:r>
        <w:t>room tail станет короче.</w:t>
      </w:r>
    </w:p>
    <w:p>
      <w:pPr>
        <w:pStyle w:val="Heading3"/>
      </w:pPr>
      <w:r>
        <w:t>al_reverb_delay</w:t>
      </w:r>
    </w:p>
    <w:p>
      <w:pPr>
        <w:pStyle w:val="Heading3"/>
      </w:pPr>
      <w:r>
        <w:t>Теория: что такое delay в контексте реверберации</w:t>
      </w:r>
    </w:p>
    <w:p>
      <w:r>
        <w:t>Это не "delay pedal" в музыкальном смысле, а масштаб задержки отражений и позднего хвоста относительно прямого сигнала.</w:t>
      </w:r>
    </w:p>
    <w:p>
      <w:r>
        <w:t>Если delay больше:</w:t>
      </w:r>
    </w:p>
    <w:p>
      <w:pPr>
        <w:pStyle w:val="ListBullet"/>
      </w:pPr>
      <w:r>
        <w:t>отражения позже "отлипают" от прямого звука;</w:t>
      </w:r>
    </w:p>
    <w:p>
      <w:pPr>
        <w:pStyle w:val="ListBullet"/>
      </w:pPr>
      <w:r>
        <w:t>пространство может казаться крупнее.</w:t>
      </w:r>
    </w:p>
    <w:p>
      <w:r>
        <w:t>Если delay меньше:</w:t>
      </w:r>
    </w:p>
    <w:p>
      <w:pPr>
        <w:pStyle w:val="ListBullet"/>
      </w:pPr>
      <w:r>
        <w:t>отражения подлетают быстрее;</w:t>
      </w:r>
    </w:p>
    <w:p>
      <w:pPr>
        <w:pStyle w:val="ListBullet"/>
      </w:pPr>
      <w:r>
        <w:t>среда кажется теснее и компактнее.</w:t>
      </w:r>
    </w:p>
    <w:p>
      <w:pPr>
        <w:pStyle w:val="Heading3"/>
      </w:pPr>
      <w:r>
        <w:t>al_reverb_hf</w:t>
      </w:r>
    </w:p>
    <w:p>
      <w:pPr>
        <w:pStyle w:val="Heading3"/>
      </w:pPr>
      <w:r>
        <w:t>Теория: что такое HF brightness</w:t>
      </w:r>
    </w:p>
    <w:p>
      <w:r>
        <w:rPr>
          <w:rFonts w:ascii="Consolas" w:hAnsi="Consolas" w:eastAsia="Consolas"/>
          <w:sz w:val="19"/>
          <w:shd w:fill="EEF5EE"/>
        </w:rPr>
        <w:t>HF</w:t>
      </w:r>
      <w:r>
        <w:t xml:space="preserve"> = high frequency.</w:t>
      </w:r>
    </w:p>
    <w:p>
      <w:r>
        <w:t>Этот параметр регулирует, насколько высокочастотная часть реверберации сохраняется или гасится.</w:t>
      </w:r>
    </w:p>
    <w:p>
      <w:r>
        <w:t>Если значение выше:</w:t>
      </w:r>
    </w:p>
    <w:p>
      <w:pPr>
        <w:pStyle w:val="ListBullet"/>
      </w:pPr>
      <w:r>
        <w:t>reverb brighter;</w:t>
      </w:r>
    </w:p>
    <w:p>
      <w:pPr>
        <w:pStyle w:val="ListBullet"/>
      </w:pPr>
      <w:r>
        <w:t>хвост кажется более "стеклянным", "звонким", ярким.</w:t>
      </w:r>
    </w:p>
    <w:p>
      <w:r>
        <w:t>Если ниже:</w:t>
      </w:r>
    </w:p>
    <w:p>
      <w:pPr>
        <w:pStyle w:val="ListBullet"/>
      </w:pPr>
      <w:r>
        <w:t>хвост темнее и мягче;</w:t>
      </w:r>
    </w:p>
    <w:p>
      <w:pPr>
        <w:pStyle w:val="ListBullet"/>
      </w:pPr>
      <w:r>
        <w:t>ощущение более глухих поверхностей.</w:t>
      </w:r>
    </w:p>
    <w:p>
      <w:pPr>
        <w:pStyle w:val="Heading3"/>
      </w:pPr>
      <w:r>
        <w:t>al_reverb_diffusion</w:t>
      </w:r>
    </w:p>
    <w:p>
      <w:pPr>
        <w:pStyle w:val="Heading3"/>
      </w:pPr>
      <w:r>
        <w:t>Теория: что такое diffusion</w:t>
      </w:r>
    </w:p>
    <w:p>
      <w:r>
        <w:rPr>
          <w:rFonts w:ascii="Consolas" w:hAnsi="Consolas" w:eastAsia="Consolas"/>
          <w:sz w:val="19"/>
          <w:shd w:fill="EEF5EE"/>
        </w:rPr>
        <w:t>Diffusion</w:t>
      </w:r>
      <w:r>
        <w:t xml:space="preserve"> — это "плотность" и "гладкость" реверберационного поля.</w:t>
      </w:r>
    </w:p>
    <w:p>
      <w:r>
        <w:t>Если diffusion выше:</w:t>
      </w:r>
    </w:p>
    <w:p>
      <w:pPr>
        <w:pStyle w:val="ListBullet"/>
      </w:pPr>
      <w:r>
        <w:t>хвост более гладкий;</w:t>
      </w:r>
    </w:p>
    <w:p>
      <w:pPr>
        <w:pStyle w:val="ListBullet"/>
      </w:pPr>
      <w:r>
        <w:t>меньше ощущение отдельных повторов;</w:t>
      </w:r>
    </w:p>
    <w:p>
      <w:pPr>
        <w:pStyle w:val="ListBullet"/>
      </w:pPr>
      <w:r>
        <w:t>пространство кажется более "заполненным".</w:t>
      </w:r>
    </w:p>
    <w:p>
      <w:r>
        <w:t>Если diffusion ниже:</w:t>
      </w:r>
    </w:p>
    <w:p>
      <w:pPr>
        <w:pStyle w:val="ListBullet"/>
      </w:pPr>
      <w:r>
        <w:t>хвост более зернистый, разреженный;</w:t>
      </w:r>
    </w:p>
    <w:p>
      <w:pPr>
        <w:pStyle w:val="ListBullet"/>
      </w:pPr>
      <w:r>
        <w:t>сильнее слышатся отдельные компоненты отражений.</w:t>
      </w:r>
    </w:p>
    <w:p>
      <w:pPr>
        <w:pStyle w:val="Heading3"/>
      </w:pPr>
      <w:r>
        <w:t>al_eax_debug</w:t>
      </w:r>
    </w:p>
    <w:p>
      <w:r>
        <w:t>Диагностический режим.</w:t>
      </w:r>
    </w:p>
    <w:p>
      <w:r>
        <w:t>Полезен для тонкой отладки:</w:t>
      </w:r>
    </w:p>
    <w:p>
      <w:pPr>
        <w:pStyle w:val="ListBullet"/>
      </w:pPr>
      <w:r>
        <w:t>какой room preset выбран;</w:t>
      </w:r>
    </w:p>
    <w:p>
      <w:pPr>
        <w:pStyle w:val="ListBullet"/>
      </w:pPr>
      <w:r>
        <w:t>как классифицировалась среда;</w:t>
      </w:r>
    </w:p>
    <w:p>
      <w:pPr>
        <w:pStyle w:val="ListBullet"/>
      </w:pPr>
      <w:r>
        <w:t>как routing сейчас собран.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16. Команды для OpenAL / reverb / binaural</w:t>
      </w:r>
    </w:p>
    <w:p>
      <w:pPr>
        <w:pStyle w:val="Heading3"/>
      </w:pPr>
      <w:r>
        <w:t>al_reverb_info</w:t>
      </w:r>
    </w:p>
    <w:p>
      <w:r>
        <w:t>Печатает:</w:t>
      </w:r>
    </w:p>
    <w:p>
      <w:pPr>
        <w:pStyle w:val="ListBullet"/>
      </w:pPr>
      <w:r>
        <w:t>текущий room class;</w:t>
      </w:r>
    </w:p>
    <w:p>
      <w:pPr>
        <w:pStyle w:val="ListBullet"/>
      </w:pPr>
      <w:r>
        <w:t>classifier data;</w:t>
      </w:r>
    </w:p>
    <w:p>
      <w:pPr>
        <w:pStyle w:val="ListBullet"/>
      </w:pPr>
      <w:r>
        <w:t>routing mode;</w:t>
      </w:r>
    </w:p>
    <w:p>
      <w:pPr>
        <w:pStyle w:val="ListBullet"/>
      </w:pPr>
      <w:r>
        <w:t>wet-state;</w:t>
      </w:r>
    </w:p>
    <w:p>
      <w:pPr>
        <w:pStyle w:val="ListBullet"/>
      </w:pPr>
      <w:r>
        <w:t>часть диагностических параметров среды.</w:t>
      </w:r>
    </w:p>
    <w:p>
      <w:r>
        <w:t>Очень полезно, когда ты реально настраиваешь room acoustics, а не "крутишь ручки вслепую".</w:t>
      </w:r>
    </w:p>
    <w:p>
      <w:pPr>
        <w:pStyle w:val="Heading3"/>
      </w:pPr>
      <w:r>
        <w:t>al_reverb_reload</w:t>
      </w:r>
    </w:p>
    <w:p>
      <w:r>
        <w:t>Принудительно пересобирает и snap'ает текущий reverb preset.</w:t>
      </w:r>
    </w:p>
    <w:p>
      <w:r>
        <w:t>Полезно:</w:t>
      </w:r>
    </w:p>
    <w:p>
      <w:pPr>
        <w:pStyle w:val="ListBullet"/>
      </w:pPr>
      <w:r>
        <w:t>после ряда ручных изменений;</w:t>
      </w:r>
    </w:p>
    <w:p>
      <w:pPr>
        <w:pStyle w:val="ListBullet"/>
      </w:pPr>
      <w:r>
        <w:t>для проверки нового состояния немедленно.</w:t>
      </w:r>
    </w:p>
    <w:p>
      <w:pPr>
        <w:pStyle w:val="Heading3"/>
      </w:pPr>
      <w:r>
        <w:t>al_binaural_info</w:t>
      </w:r>
    </w:p>
    <w:p>
      <w:r>
        <w:t>Печатает:</w:t>
      </w:r>
    </w:p>
    <w:p>
      <w:pPr>
        <w:pStyle w:val="ListBullet"/>
      </w:pPr>
      <w:r>
        <w:t>requested vs actual binaural runtime state;</w:t>
      </w:r>
    </w:p>
    <w:p>
      <w:pPr>
        <w:pStyle w:val="ListBullet"/>
      </w:pPr>
      <w:r>
        <w:t>что реально включилось;</w:t>
      </w:r>
    </w:p>
    <w:p>
      <w:pPr>
        <w:pStyle w:val="ListBullet"/>
      </w:pPr>
      <w:r>
        <w:t>какие значения runtime принял.</w:t>
      </w:r>
    </w:p>
    <w:p>
      <w:pPr>
        <w:pStyle w:val="Heading3"/>
      </w:pPr>
      <w:r>
        <w:t>al_resampler_list</w:t>
      </w:r>
    </w:p>
    <w:p>
      <w:r>
        <w:t>Печатает список доступных OpenAL-resampler'ов, которые реально предоставляет runtime.</w:t>
      </w:r>
    </w:p>
    <w:p>
      <w:r>
        <w:t>Это важно, потому что OpenAL путь может поддерживать разные варианты: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Но конкретный runtime надо проверять фактически.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17. al_resampler: OpenAL-resampler</w:t>
      </w:r>
    </w:p>
    <w:p>
      <w:r>
        <w:t>Это OpenAL-specific выбор resampler'а.</w:t>
      </w:r>
    </w:p>
    <w:p>
      <w:r>
        <w:t>Типичные значения: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point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linear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bsinc24</w:t>
      </w:r>
    </w:p>
    <w:p>
      <w:pPr>
        <w:pStyle w:val="Heading3"/>
      </w:pPr>
      <w:r>
        <w:t>Что значат эти режимы по смыслу</w:t>
      </w:r>
    </w:p>
    <w:p>
      <w:pPr>
        <w:pStyle w:val="Heading3"/>
      </w:pPr>
      <w:r>
        <w:t>point</w:t>
      </w:r>
    </w:p>
    <w:p>
      <w:r>
        <w:t>Самый грубый, самый простой.</w:t>
      </w:r>
    </w:p>
    <w:p>
      <w:r>
        <w:t>Можно представить как:</w:t>
      </w:r>
    </w:p>
    <w:p>
      <w:pPr>
        <w:pStyle w:val="ListBullet"/>
      </w:pPr>
      <w:r>
        <w:t>"почти без настоящей гладкой интерполяции".</w:t>
      </w:r>
    </w:p>
    <w:p>
      <w:r>
        <w:t>Практически — скорее режим для эксперимента, чем лучший everyday choice.</w:t>
      </w:r>
    </w:p>
    <w:p>
      <w:pPr>
        <w:pStyle w:val="Heading3"/>
      </w:pPr>
      <w:r>
        <w:t>linear</w:t>
      </w:r>
    </w:p>
    <w:p>
      <w:r>
        <w:t>Простой компромисс.</w:t>
      </w:r>
    </w:p>
    <w:p>
      <w:pPr>
        <w:pStyle w:val="Heading3"/>
      </w:pPr>
      <w:r>
        <w:t>cubic</w:t>
      </w:r>
    </w:p>
    <w:p>
      <w:r>
        <w:t>Более качественный и гладкий вариант.</w:t>
      </w:r>
    </w:p>
    <w:p>
      <w:pPr>
        <w:pStyle w:val="Heading3"/>
      </w:pPr>
      <w:r>
        <w:t>bsinc12 / bsinc24</w:t>
      </w:r>
    </w:p>
    <w:p>
      <w:r>
        <w:t>Более сложные sinc-подобные варианты.</w:t>
      </w:r>
    </w:p>
    <w:p>
      <w:r>
        <w:t>Обычно:</w:t>
      </w:r>
    </w:p>
    <w:p>
      <w:pPr>
        <w:pStyle w:val="ListBullet"/>
      </w:pPr>
      <w:r>
        <w:t>чище;</w:t>
      </w:r>
    </w:p>
    <w:p>
      <w:pPr>
        <w:pStyle w:val="ListBullet"/>
      </w:pPr>
      <w:r>
        <w:t>аккуратнее;</w:t>
      </w:r>
    </w:p>
    <w:p>
      <w:pPr>
        <w:pStyle w:val="ListBullet"/>
      </w:pPr>
      <w:r>
        <w:t>потенциально тяжелее;</w:t>
      </w:r>
    </w:p>
    <w:p>
      <w:pPr>
        <w:pStyle w:val="ListBullet"/>
      </w:pPr>
      <w:r>
        <w:t>интересны, если ты реально вслушиваешься и хочешь максимум качества из runtime.</w:t>
      </w:r>
    </w:p>
    <w:p>
      <w:pPr>
        <w:pStyle w:val="Heading3"/>
      </w:pPr>
      <w:r>
        <w:t>Практический выбор</w:t>
      </w:r>
    </w:p>
    <w:p>
      <w:r>
        <w:t>Если не хочется заморачиваться: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default</w:t>
      </w:r>
    </w:p>
    <w:p>
      <w:r>
        <w:t>Если хочется качественный, но не экзотический вариант: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cubic</w:t>
      </w:r>
    </w:p>
    <w:p>
      <w:r>
        <w:t>Если хочется пробовать лучший quality path OpenAL Soft: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bsinc12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bsinc24</w:t>
      </w:r>
    </w:p>
    <w:p>
      <w:r>
        <w:t>После изменения: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18. Персональные громкости оружия и категорий</w:t>
      </w:r>
    </w:p>
    <w:p>
      <w:r>
        <w:t xml:space="preserve">Это одна из самых полезных реальных QoL-функций </w:t>
      </w:r>
      <w:r>
        <w:rPr>
          <w:rFonts w:ascii="Consolas" w:hAnsi="Consolas" w:eastAsia="Consolas"/>
          <w:sz w:val="19"/>
          <w:shd w:fill="EEF5EE"/>
        </w:rPr>
        <w:t>Q2PRO-X</w:t>
      </w:r>
      <w:r>
        <w:t>.</w:t>
      </w:r>
    </w:p>
    <w:p>
      <w:pPr>
        <w:pStyle w:val="Heading3"/>
      </w:pPr>
      <w:r>
        <w:t>Как устроена шкала</w:t>
      </w:r>
    </w:p>
    <w:p>
      <w:r>
        <w:t>В меню используется шкала: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  <w:r>
        <w:t xml:space="preserve"> = значение по умолчанию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0</w:t>
      </w:r>
      <w:r>
        <w:t xml:space="preserve"> = полностью выключить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100</w:t>
      </w:r>
      <w:r>
        <w:t xml:space="preserve"> = примерно </w:t>
      </w:r>
      <w:r>
        <w:rPr>
          <w:rFonts w:ascii="Consolas" w:hAnsi="Consolas" w:eastAsia="Consolas"/>
          <w:sz w:val="19"/>
          <w:shd w:fill="EEF5EE"/>
        </w:rPr>
        <w:t>2x</w:t>
      </w:r>
      <w:r>
        <w:t xml:space="preserve"> относительно дефолта</w:t>
      </w:r>
    </w:p>
    <w:p>
      <w:r>
        <w:t>То есть это не "проценты от нуля до ста" в бытовом смысле, а пользовательская шкала громкости относительно базового уровня.</w:t>
      </w:r>
    </w:p>
    <w:p>
      <w:pPr>
        <w:pStyle w:val="Heading3"/>
      </w:pPr>
      <w:r>
        <w:t>Громкости оружия</w:t>
      </w:r>
    </w:p>
    <w:p>
      <w:r>
        <w:t>Есть отдельные cvar для: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s_weapon_supershotgun_volume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s_weapon_machinegun_volume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s_weapon_chaingun_volume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s_weapon_handgrenade_volume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s_weapon_grenadelauncher_volume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s_weapon_rocketlauncher_volume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s_weapon_hyperblaster_volume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s_weapon_railgun_volume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s_weapon_bfg_volume</w:t>
      </w:r>
    </w:p>
    <w:p>
      <w:r>
        <w:t>Это позволяет:</w:t>
      </w:r>
    </w:p>
    <w:p>
      <w:pPr>
        <w:pStyle w:val="ListBullet"/>
      </w:pPr>
      <w:r>
        <w:t>приглушить оружие, которое лично тебе кажется слишком навязчивым;</w:t>
      </w:r>
    </w:p>
    <w:p>
      <w:pPr>
        <w:pStyle w:val="ListBullet"/>
      </w:pPr>
      <w:r>
        <w:t>поднять weapon class, который хочется лучше читать;</w:t>
      </w:r>
    </w:p>
    <w:p>
      <w:pPr>
        <w:pStyle w:val="ListBullet"/>
      </w:pPr>
      <w:r>
        <w:t>настроить собственный sound mix без общего сноса всего звука.</w:t>
      </w:r>
    </w:p>
    <w:p>
      <w:pPr>
        <w:pStyle w:val="Heading3"/>
      </w:pPr>
      <w:r>
        <w:t>Громкости категорий</w:t>
      </w:r>
    </w:p>
    <w:p>
      <w:r>
        <w:t>Есть отдельные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s_player_volume</w:t>
      </w:r>
      <w:r>
        <w:t xml:space="preserve"> — движение игрока: прыжки, падения, landing, steps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s_voice_volume</w:t>
      </w:r>
      <w:r>
        <w:t xml:space="preserve"> — боль, смерть, taunts, drown и прочие голосовые/болезненные player-sounds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s_pickup_volume</w:t>
      </w:r>
      <w:r>
        <w:t xml:space="preserve"> — pickups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s_environment_volume</w:t>
      </w:r>
      <w:r>
        <w:t xml:space="preserve"> — doors, glass, platforms, debris и прочие world-actions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s_monster_volume</w:t>
      </w:r>
      <w:r>
        <w:t xml:space="preserve"> — enemy/monster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s_announcer_volume</w:t>
      </w:r>
      <w:r>
        <w:t xml:space="preserve"> — announcer / computer updated / secrets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s_interface_volume</w:t>
      </w:r>
      <w:r>
        <w:t xml:space="preserve"> — menu / UI sounds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s_other_volume</w:t>
      </w:r>
      <w:r>
        <w:t xml:space="preserve"> — всё остальное, что не попало в более узкие классы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s_ambient_volume</w:t>
      </w:r>
      <w:r>
        <w:t xml:space="preserve"> — ambient/world loops: hums, movers, teleports</w:t>
      </w:r>
    </w:p>
    <w:p>
      <w:pPr>
        <w:pStyle w:val="Heading3"/>
      </w:pPr>
      <w:r>
        <w:t>Практические примеры</w:t>
      </w:r>
    </w:p>
    <w:p>
      <w:pPr>
        <w:pStyle w:val="Heading3"/>
      </w:pPr>
      <w:r>
        <w:t>Для соревновательной игры</w:t>
      </w:r>
    </w:p>
    <w:p>
      <w:r>
        <w:t>Часто имеет смысл:</w:t>
      </w:r>
    </w:p>
    <w:p>
      <w:pPr>
        <w:pStyle w:val="ListBullet"/>
      </w:pPr>
      <w:r>
        <w:t>чуть приглушить свои самые громкие оружия;</w:t>
      </w:r>
    </w:p>
    <w:p>
      <w:pPr>
        <w:pStyle w:val="ListBullet"/>
      </w:pPr>
      <w:r>
        <w:t>оставить или поднять enemy/player-relevant классы;</w:t>
      </w:r>
    </w:p>
    <w:p>
      <w:pPr>
        <w:pStyle w:val="ListBullet"/>
      </w:pPr>
      <w:r>
        <w:t>не раздувать ambient loops.</w:t>
      </w:r>
    </w:p>
    <w:p>
      <w:pPr>
        <w:pStyle w:val="Heading3"/>
      </w:pPr>
      <w:r>
        <w:t>Для "киношного" звука</w:t>
      </w:r>
    </w:p>
    <w:p>
      <w:r>
        <w:t>Можно:</w:t>
      </w:r>
    </w:p>
    <w:p>
      <w:pPr>
        <w:pStyle w:val="ListBullet"/>
      </w:pPr>
      <w:r>
        <w:t>поднять environment/ambient;</w:t>
      </w:r>
    </w:p>
    <w:p>
      <w:pPr>
        <w:pStyle w:val="ListBullet"/>
      </w:pPr>
      <w:r>
        <w:t>оставить оружие побогаче;</w:t>
      </w:r>
    </w:p>
    <w:p>
      <w:pPr>
        <w:pStyle w:val="ListBullet"/>
      </w:pPr>
      <w:r>
        <w:t>включить reverb.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19. Что требует snd_restart, а что меняется сразу</w:t>
      </w:r>
    </w:p>
    <w:p>
      <w:r>
        <w:t>Это очень важный practical section.</w:t>
      </w:r>
    </w:p>
    <w:p>
      <w:pPr>
        <w:pStyle w:val="Heading3"/>
      </w:pPr>
      <w:r>
        <w:t>Обычно требуют snd_restart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s_enable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s_khz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s_sampleformat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al_profile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al_resampler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al_binaural_encoding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al_binaural_hrtf_mode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al_binaural_hrtf_size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Обычно применяются live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al_eax_occlusion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al_reverb_reflections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al_reverb_delay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al_reverb_hf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al_reverb_diffusion</w:t>
      </w:r>
    </w:p>
    <w:p>
      <w:pPr>
        <w:pStyle w:val="ListBullet"/>
      </w:pPr>
      <w:r>
        <w:t>per-weapon volume cvar</w:t>
      </w:r>
    </w:p>
    <w:p>
      <w:pPr>
        <w:pStyle w:val="ListBullet"/>
      </w:pPr>
      <w:r>
        <w:t>per-category volume cvar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s_mute_when_inactive</w:t>
      </w:r>
    </w:p>
    <w:p>
      <w:pPr>
        <w:pStyle w:val="Heading3"/>
      </w:pPr>
      <w:r>
        <w:t>Практическое правило</w:t>
      </w:r>
    </w:p>
    <w:p>
      <w:r>
        <w:t>Если ты меняешь:</w:t>
      </w:r>
    </w:p>
    <w:p>
      <w:pPr>
        <w:pStyle w:val="ListBullet"/>
      </w:pPr>
      <w:r>
        <w:t>backend,</w:t>
      </w:r>
    </w:p>
    <w:p>
      <w:pPr>
        <w:pStyle w:val="ListBullet"/>
      </w:pPr>
      <w:r>
        <w:t>формат,</w:t>
      </w:r>
    </w:p>
    <w:p>
      <w:pPr>
        <w:pStyle w:val="ListBullet"/>
      </w:pPr>
      <w:r>
        <w:t>HRTF/binaural engine settings,</w:t>
      </w:r>
    </w:p>
    <w:p>
      <w:pPr>
        <w:pStyle w:val="ListBullet"/>
      </w:pPr>
      <w:r>
        <w:t>OpenAL profile,</w:t>
      </w:r>
    </w:p>
    <w:p>
      <w:r>
        <w:t>сразу думай: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snd_restart</w:t>
      </w:r>
    </w:p>
    <w:p>
      <w:r>
        <w:t>Если крутишь:</w:t>
      </w:r>
    </w:p>
    <w:p>
      <w:pPr>
        <w:pStyle w:val="ListBullet"/>
      </w:pPr>
      <w:r>
        <w:t>wet,</w:t>
      </w:r>
    </w:p>
    <w:p>
      <w:pPr>
        <w:pStyle w:val="ListBullet"/>
      </w:pPr>
      <w:r>
        <w:t>decay,</w:t>
      </w:r>
    </w:p>
    <w:p>
      <w:pPr>
        <w:pStyle w:val="ListBullet"/>
      </w:pPr>
      <w:r>
        <w:t>reflections,</w:t>
      </w:r>
    </w:p>
    <w:p>
      <w:pPr>
        <w:pStyle w:val="ListBullet"/>
      </w:pPr>
      <w:r>
        <w:t>category volumes,</w:t>
      </w:r>
    </w:p>
    <w:p>
      <w:r>
        <w:t>скорее всего изменение уже live.</w:t>
      </w:r>
    </w:p>
    <w:p>
      <w:pPr>
        <w:pStyle w:val="Heading2"/>
      </w:pPr>
      <w:r>
        <w:t>20. Текущие важные дефолты</w:t>
      </w:r>
    </w:p>
    <w:p>
      <w:r>
        <w:t>Ниже — не все звуковые cvar проекта, а именно те, которые чаще всего имеют значение при реальной настройке.</w:t>
      </w:r>
    </w:p>
    <w:p>
      <w:pPr>
        <w:pStyle w:val="Heading3"/>
      </w:pPr>
      <w:r>
        <w:t>Базовые sound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</w:t>
      </w:r>
      <w:r>
        <w:t xml:space="preserve"> | По умолчанию стартует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s_khz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44</w:t>
      </w:r>
      <w:r>
        <w:t xml:space="preserve"> | Базовый запрос на </w:t>
      </w:r>
      <w:r>
        <w:rPr>
          <w:rFonts w:ascii="Consolas" w:hAnsi="Consolas" w:eastAsia="Consolas"/>
          <w:sz w:val="19"/>
          <w:shd w:fill="EEF5EE"/>
        </w:rPr>
        <w:t>44 kHz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s_sampleformat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auto</w:t>
      </w:r>
      <w:r>
        <w:t xml:space="preserve"> | Формат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legacy</w:t>
      </w:r>
      <w:r>
        <w:t xml:space="preserve"> | DMA-resampler по умолчанию классический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0.7</w:t>
      </w:r>
      <w:r>
        <w:t xml:space="preserve"> | Master volume по коду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s_ambient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Ambient-звуки включены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Underwater-обработка включена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s_underwater_gain_hf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0.25</w:t>
      </w:r>
      <w:r>
        <w:t xml:space="preserve"> | Под водой верх сильно приглушён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По умолчанию игра не глушится при потере фокуса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ogg_enable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OGG-музыка разрешена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ogg_volume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Музыка играет на полном относительном уровне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ogg_shuffle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Случайный порядок выключен |</w:t>
      </w:r>
    </w:p>
    <w:p>
      <w:pPr>
        <w:pStyle w:val="Heading3"/>
      </w:pPr>
      <w:r>
        <w:t>OpenAL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Базовый OpenAL-профиль =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Room acoustics выключена по умолчанию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al_reverb_lerp_time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2.0</w:t>
      </w:r>
      <w:r>
        <w:t xml:space="preserve"> | Переход между room presets сглаживается за 2 секунды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al_eax_preset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-1</w:t>
      </w:r>
      <w:r>
        <w:t xml:space="preserve"> | Автоклассификация помещения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0.80</w:t>
      </w:r>
      <w:r>
        <w:t xml:space="preserve"> | Довольно выраженный мировой reverb-send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al_eax_local_wet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0.08</w:t>
      </w:r>
      <w:r>
        <w:t xml:space="preserve"> | Локальные звуки по умолчанию суше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al_eax_occlusion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</w:t>
      </w:r>
      <w:r>
        <w:t xml:space="preserve"> | Occlusion включён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al_reverb_reflections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Early reflections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al_reverb_late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Late tail без дополнительного усиления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al_reverb_decay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длина decay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al_reverb_delay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задержка reverb-поля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al_reverb_hf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яркость HF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al_reverb_diffusion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1.0</w:t>
      </w:r>
      <w:r>
        <w:t xml:space="preserve"> | Базовая diffusion/гладкость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default</w:t>
      </w:r>
      <w:r>
        <w:t xml:space="preserve"> | OpenAL runtime сам выбирает ресемплер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al_sound_profile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По умолчанию нет навязанного curated-профиля |</w:t>
      </w:r>
    </w:p>
    <w:p>
      <w:pPr>
        <w:pStyle w:val="Heading3"/>
      </w:pPr>
      <w:r>
        <w:t>Binaural defaults</w:t>
      </w:r>
    </w:p>
    <w:p>
      <w:r>
        <w:t>| Cvar | Текущее значение по умолчанию | Что это значит |</w:t>
      </w:r>
    </w:p>
    <w:p>
      <w:r>
        <w:t>|---|---:|---|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Бинауральный режим по умолчанию выключен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al_binaural_profile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custom</w:t>
      </w:r>
      <w:r>
        <w:t>) | Нет заранее выбранного headphone-профиля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al_binaural_encoding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auto</w:t>
      </w:r>
      <w:r>
        <w:t>) | Encoding выбирается автоматически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al_binaural_hrtf_mode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(</w:t>
      </w:r>
      <w:r>
        <w:rPr>
          <w:rFonts w:ascii="Consolas" w:hAnsi="Consolas" w:eastAsia="Consolas"/>
          <w:sz w:val="19"/>
          <w:shd w:fill="EEF5EE"/>
        </w:rPr>
        <w:t>default</w:t>
      </w:r>
      <w:r>
        <w:t>) | Режим HRTF по умолчанию доверен runtime'у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al_binaural_hrtf_size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Размер фильтра = runtime default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al_binaural_crossfeed</w:t>
      </w:r>
      <w:r>
        <w:t xml:space="preserve"> | </w:t>
      </w:r>
      <w:r>
        <w:rPr>
          <w:rFonts w:ascii="Consolas" w:hAnsi="Consolas" w:eastAsia="Consolas"/>
          <w:sz w:val="19"/>
          <w:shd w:fill="EEF5EE"/>
        </w:rPr>
        <w:t>0</w:t>
      </w:r>
      <w:r>
        <w:t xml:space="preserve"> | Crossfeed выключен |</w:t>
      </w:r>
    </w:p>
    <w:p>
      <w:pPr>
        <w:pStyle w:val="Heading3"/>
      </w:pPr>
      <w:r>
        <w:t>Per-weapon / per-category defaults</w:t>
      </w:r>
    </w:p>
    <w:p>
      <w:r>
        <w:t>Все weapon/category volume cvar стартуют с: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50</w:t>
      </w:r>
    </w:p>
    <w:p>
      <w:r>
        <w:t>Это означает:</w:t>
      </w:r>
    </w:p>
    <w:p>
      <w:pPr>
        <w:pStyle w:val="ListBullet"/>
      </w:pPr>
      <w:r>
        <w:t>базовый, нейтральный уровень;</w:t>
      </w:r>
    </w:p>
    <w:p>
      <w:pPr>
        <w:pStyle w:val="ListBullet"/>
      </w:pPr>
      <w:r>
        <w:t>не "50% тишины", а именно нормальное штатное значение для шкалы Q2PRO-X.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21. Рекомендуемые стартовые конфигурации</w:t>
      </w:r>
    </w:p>
    <w:p>
      <w:pPr>
        <w:pStyle w:val="Heading3"/>
      </w:pPr>
      <w:r>
        <w:t>Вариант 1: колонки, простой и чистый звук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1</w:t>
        <w:br/>
        <w:t>set s_khz 48</w:t>
        <w:br/>
        <w:t>set s_sampleformat auto</w:t>
        <w:br/>
        <w:t>set s_resampler linear</w:t>
        <w:br/>
        <w:t>snd_restart</w:t>
      </w:r>
    </w:p>
    <w:p>
      <w:r>
        <w:t>Смысл:</w:t>
      </w:r>
    </w:p>
    <w:p>
      <w:pPr>
        <w:pStyle w:val="ListBullet"/>
      </w:pPr>
      <w:r>
        <w:t>DMA;</w:t>
      </w:r>
    </w:p>
    <w:p>
      <w:pPr>
        <w:pStyle w:val="ListBullet"/>
      </w:pPr>
      <w:r>
        <w:t>без HRTF и room acoustics;</w:t>
      </w:r>
    </w:p>
    <w:p>
      <w:pPr>
        <w:pStyle w:val="ListBullet"/>
      </w:pPr>
      <w:r>
        <w:t>простой predictable path.</w:t>
      </w:r>
    </w:p>
    <w:p>
      <w:pPr>
        <w:pStyle w:val="Heading3"/>
      </w:pPr>
      <w:r>
        <w:t>Вариант 2: универсальный OpenAL на колонках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0</w:t>
        <w:br/>
        <w:t>set al_reverb 1</w:t>
        <w:br/>
        <w:t>set al_sound_profile balanced</w:t>
        <w:br/>
        <w:t>set al_resampler cubic</w:t>
        <w:br/>
        <w:t>snd_restart</w:t>
      </w:r>
    </w:p>
    <w:p>
      <w:r>
        <w:t>Смысл:</w:t>
      </w:r>
    </w:p>
    <w:p>
      <w:pPr>
        <w:pStyle w:val="ListBullet"/>
      </w:pPr>
      <w:r>
        <w:t>современный OpenAL;</w:t>
      </w:r>
    </w:p>
    <w:p>
      <w:pPr>
        <w:pStyle w:val="ListBullet"/>
      </w:pPr>
      <w:r>
        <w:t>без headphone-HRTF;</w:t>
      </w:r>
    </w:p>
    <w:p>
      <w:pPr>
        <w:pStyle w:val="ListBullet"/>
      </w:pPr>
      <w:r>
        <w:t>умеренная акустика.</w:t>
      </w:r>
    </w:p>
    <w:p>
      <w:pPr>
        <w:pStyle w:val="Heading3"/>
      </w:pPr>
      <w:r>
        <w:t>Вариант 3: наушники, соревновательный OpenAL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1</w:t>
        <w:br/>
        <w:t>set al_hrtf 2</w:t>
        <w:br/>
        <w:t>set al_reverb 0</w:t>
        <w:br/>
        <w:t>set al_binaural 2</w:t>
        <w:br/>
        <w:t>set al_binaural_profile default</w:t>
        <w:br/>
        <w:t>snd_restart</w:t>
      </w:r>
    </w:p>
    <w:p>
      <w:r>
        <w:t>Смысл:</w:t>
      </w:r>
    </w:p>
    <w:p>
      <w:pPr>
        <w:pStyle w:val="ListBullet"/>
      </w:pPr>
      <w:r>
        <w:t xml:space="preserve">классический </w:t>
      </w:r>
      <w:r>
        <w:rPr>
          <w:rFonts w:ascii="Consolas" w:hAnsi="Consolas" w:eastAsia="Consolas"/>
          <w:sz w:val="19"/>
          <w:shd w:fill="EEF5EE"/>
        </w:rPr>
        <w:t>R1Q2-like</w:t>
      </w:r>
      <w:r>
        <w:t xml:space="preserve"> spatial feel;</w:t>
      </w:r>
    </w:p>
    <w:p>
      <w:pPr>
        <w:pStyle w:val="ListBullet"/>
      </w:pPr>
      <w:r>
        <w:t>HRTF включён;</w:t>
      </w:r>
    </w:p>
    <w:p>
      <w:pPr>
        <w:pStyle w:val="ListBullet"/>
      </w:pPr>
      <w:r>
        <w:t>минимум лишней room-обработки.</w:t>
      </w:r>
    </w:p>
    <w:p>
      <w:pPr>
        <w:pStyle w:val="Heading3"/>
      </w:pPr>
      <w:r>
        <w:t>Вариант 4: наушники, пространственный modern Q2PRO-X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s_enable 2</w:t>
        <w:br/>
        <w:t>set al_profile 0</w:t>
        <w:br/>
        <w:t>set al_hrtf 2</w:t>
        <w:br/>
        <w:t>set al_reverb 1</w:t>
        <w:br/>
        <w:t>set al_sound_profile balanced</w:t>
        <w:br/>
        <w:t>set al_binaural 2</w:t>
        <w:br/>
        <w:t>set al_binaural_profile deep</w:t>
        <w:br/>
        <w:t>snd_restart</w:t>
      </w:r>
    </w:p>
    <w:p>
      <w:r>
        <w:t>Смысл:</w:t>
      </w:r>
    </w:p>
    <w:p>
      <w:pPr>
        <w:pStyle w:val="ListBullet"/>
      </w:pPr>
      <w:r>
        <w:t>более современный OpenAL-профиль;</w:t>
      </w:r>
    </w:p>
    <w:p>
      <w:pPr>
        <w:pStyle w:val="ListBullet"/>
      </w:pPr>
      <w:r>
        <w:t>room acoustics;</w:t>
      </w:r>
    </w:p>
    <w:p>
      <w:pPr>
        <w:pStyle w:val="ListBullet"/>
      </w:pPr>
      <w:r>
        <w:t>binaural layer;</w:t>
      </w:r>
    </w:p>
    <w:p>
      <w:pPr>
        <w:pStyle w:val="ListBullet"/>
      </w:pPr>
      <w:r>
        <w:t>хорошая база для наушников.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22. Когда крутить что именно</w:t>
      </w:r>
    </w:p>
    <w:p>
      <w:pPr>
        <w:pStyle w:val="Heading3"/>
      </w:pPr>
      <w:r>
        <w:t>Проблема: "слишком сухо"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al_reverb 1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al_sound_profile balanced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immersive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Heading3"/>
      </w:pPr>
      <w:r>
        <w:t>Проблема: "слишком замылено / слишком много хвоста"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al_eax_wet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al_reverb_late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al_reverb_decay</w:t>
      </w:r>
    </w:p>
    <w:p>
      <w:pPr>
        <w:pStyle w:val="ListBullet"/>
      </w:pPr>
      <w:r>
        <w:t xml:space="preserve">перейти на </w:t>
      </w:r>
      <w:r>
        <w:rPr>
          <w:rFonts w:ascii="Consolas" w:hAnsi="Consolas" w:eastAsia="Consolas"/>
          <w:sz w:val="19"/>
          <w:shd w:fill="EEF5EE"/>
        </w:rPr>
        <w:t>competitive</w:t>
      </w:r>
    </w:p>
    <w:p>
      <w:pPr>
        <w:pStyle w:val="ListBullet"/>
      </w:pPr>
      <w:r>
        <w:t xml:space="preserve">либо вообще временно выключить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Heading3"/>
      </w:pPr>
      <w:r>
        <w:t>Проблема: "в наушниках плохо понимаю, где источник"</w:t>
      </w:r>
    </w:p>
    <w:p>
      <w:r>
        <w:t>Попробуй: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al_hrtf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 on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al_binaural_profile default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auto</w:t>
      </w:r>
    </w:p>
    <w:p>
      <w:pPr>
        <w:pStyle w:val="ListBullet"/>
      </w:pPr>
      <w:r>
        <w:t xml:space="preserve">если сцена слишком резкая — чуть-чуть добавить </w:t>
      </w:r>
      <w:r>
        <w:rPr>
          <w:rFonts w:ascii="Consolas" w:hAnsi="Consolas" w:eastAsia="Consolas"/>
          <w:sz w:val="19"/>
          <w:shd w:fill="EEF5EE"/>
        </w:rPr>
        <w:t>al_binaural_crossfeed</w:t>
      </w:r>
    </w:p>
    <w:p>
      <w:pPr>
        <w:pStyle w:val="Heading3"/>
      </w:pPr>
      <w:r>
        <w:t>Проблема: "мои собственные звуки слишком гремят в помещении"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al_eax_local_wet</w:t>
      </w:r>
    </w:p>
    <w:p>
      <w:pPr>
        <w:pStyle w:val="Heading3"/>
      </w:pPr>
      <w:r>
        <w:t>Проблема: "взрывы недостаточно ощущаются"</w:t>
      </w:r>
    </w:p>
    <w:p>
      <w:r>
        <w:t>Попробуй:</w:t>
      </w:r>
    </w:p>
    <w:p>
      <w:pPr>
        <w:pStyle w:val="ListBullet"/>
      </w:pPr>
      <w:r>
        <w:t xml:space="preserve">поднять </w:t>
      </w:r>
      <w:r>
        <w:rPr>
          <w:rFonts w:ascii="Consolas" w:hAnsi="Consolas" w:eastAsia="Consolas"/>
          <w:sz w:val="19"/>
          <w:shd w:fill="EEF5EE"/>
        </w:rPr>
        <w:t>al_eax_explosion_wet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al_eax_explosion_decay</w:t>
      </w:r>
    </w:p>
    <w:p>
      <w:pPr>
        <w:pStyle w:val="ListBullet"/>
      </w:pPr>
      <w:r>
        <w:t xml:space="preserve">немного поднять </w:t>
      </w:r>
      <w:r>
        <w:rPr>
          <w:rFonts w:ascii="Consolas" w:hAnsi="Consolas" w:eastAsia="Consolas"/>
          <w:sz w:val="19"/>
          <w:shd w:fill="EEF5EE"/>
        </w:rPr>
        <w:t>al_eax_explosion_late</w:t>
      </w:r>
    </w:p>
    <w:p>
      <w:pPr>
        <w:pStyle w:val="Heading3"/>
      </w:pPr>
      <w:r>
        <w:t>Проблема: "слишком громкие movers / loops / hum"</w:t>
      </w:r>
    </w:p>
    <w:p>
      <w:r>
        <w:t>Попробуй: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s_ambient_volume</w:t>
      </w:r>
    </w:p>
    <w:p>
      <w:pPr>
        <w:pStyle w:val="ListBullet"/>
      </w:pPr>
      <w:r>
        <w:t xml:space="preserve">уменьшить </w:t>
      </w:r>
      <w:r>
        <w:rPr>
          <w:rFonts w:ascii="Consolas" w:hAnsi="Consolas" w:eastAsia="Consolas"/>
          <w:sz w:val="19"/>
          <w:shd w:fill="EEF5EE"/>
        </w:rPr>
        <w:t>al_eax_transport_wet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23. Матрица доступности: что работает где</w:t>
      </w:r>
    </w:p>
    <w:p>
      <w:r>
        <w:t>| Функция / параметр | DMA | OpenAL |</w:t>
      </w:r>
    </w:p>
    <w:p>
      <w:r>
        <w:t>|---|---:|---:|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s_driver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s_mixahead</w:t>
      </w:r>
      <w:r>
        <w:t xml:space="preserve"> | да | нет как основной DMA-параметр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s_swapstereo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s_resampler</w:t>
      </w:r>
      <w:r>
        <w:t xml:space="preserve"> | да | нет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al_profile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al_hrtf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al_reverb*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al_eax*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al_resampler_list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al_reverb_info</w:t>
      </w:r>
      <w:r>
        <w:t xml:space="preserve"> | нет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al_binaural_info</w:t>
      </w:r>
      <w:r>
        <w:t xml:space="preserve"> | нет | да |</w:t>
      </w:r>
    </w:p>
    <w:p>
      <w:r>
        <w:t>| per-weapon volumes | да | да |</w:t>
      </w:r>
    </w:p>
    <w:p>
      <w:r>
        <w:t>| per-category volumes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ogg_*</w:t>
      </w:r>
      <w:r>
        <w:t xml:space="preserve"> music controls | да | да |</w:t>
      </w:r>
    </w:p>
    <w:p>
      <w:r>
        <w:t xml:space="preserve">| </w:t>
      </w:r>
      <w:r>
        <w:rPr>
          <w:rFonts w:ascii="Consolas" w:hAnsi="Consolas" w:eastAsia="Consolas"/>
          <w:sz w:val="19"/>
          <w:shd w:fill="EEF5EE"/>
        </w:rPr>
        <w:t>s_mute_when_inactive</w:t>
      </w:r>
      <w:r>
        <w:t xml:space="preserve"> | да | да |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24. Связь со встроенным голосовым чатом</w:t>
      </w:r>
    </w:p>
    <w:p>
      <w:r>
        <w:t>Это не основной предмет документа, но важно помнить:</w:t>
      </w:r>
    </w:p>
    <w:p>
      <w:pPr>
        <w:pStyle w:val="ListBullet"/>
      </w:pPr>
      <w:r>
        <w:t xml:space="preserve">текущий встроенный voice chat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в первой фазе требует </w:t>
      </w:r>
      <w:r>
        <w:rPr>
          <w:b/>
        </w:rPr>
        <w:t>OpenAL</w:t>
      </w:r>
      <w:r>
        <w:t xml:space="preserve"> и для передачи, и для приёма;</w:t>
      </w:r>
    </w:p>
    <w:p>
      <w:pPr>
        <w:pStyle w:val="ListBullet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s_enable</w:t>
      </w:r>
      <w:r>
        <w:t xml:space="preserve"> не в режиме OpenAL, голосовая часть Phase 1 не будет полноценной.</w:t>
      </w:r>
    </w:p>
    <w:p>
      <w:r>
        <w:t>То есть если ты планируешь пользоваться и игровым звуком, и встроенным voice:</w:t>
      </w:r>
    </w:p>
    <w:p>
      <w:pPr>
        <w:pStyle w:val="ListBullet"/>
      </w:pPr>
      <w:r>
        <w:t>OpenAL — практически обязательная база.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25. Самая короткая практическая памятка</w:t>
      </w:r>
    </w:p>
    <w:p>
      <w:r>
        <w:t>Если нужно совсем коротко:</w:t>
      </w:r>
    </w:p>
    <w:p>
      <w:pPr>
        <w:pStyle w:val="ListBullet"/>
      </w:pPr>
      <w:r>
        <w:t xml:space="preserve">хочешь просто и классически — пробуй </w:t>
      </w:r>
      <w:r>
        <w:rPr>
          <w:rFonts w:ascii="Consolas" w:hAnsi="Consolas" w:eastAsia="Consolas"/>
          <w:sz w:val="19"/>
          <w:shd w:fill="EEF5EE"/>
        </w:rPr>
        <w:t>DMA</w:t>
      </w:r>
    </w:p>
    <w:p>
      <w:pPr>
        <w:pStyle w:val="ListBullet"/>
      </w:pPr>
      <w:r>
        <w:t xml:space="preserve">хочешь современный spatial звук — используй </w:t>
      </w:r>
      <w:r>
        <w:rPr>
          <w:rFonts w:ascii="Consolas" w:hAnsi="Consolas" w:eastAsia="Consolas"/>
          <w:sz w:val="19"/>
          <w:shd w:fill="EEF5EE"/>
        </w:rPr>
        <w:t>OpenAL</w:t>
      </w:r>
    </w:p>
    <w:p>
      <w:pPr>
        <w:pStyle w:val="ListBullet"/>
      </w:pPr>
      <w:r>
        <w:t xml:space="preserve">играешь в наушниках — обязательно пробуй </w:t>
      </w:r>
      <w:r>
        <w:rPr>
          <w:rFonts w:ascii="Consolas" w:hAnsi="Consolas" w:eastAsia="Consolas"/>
          <w:sz w:val="19"/>
          <w:shd w:fill="EEF5EE"/>
        </w:rPr>
        <w:t>al_hrtf</w:t>
      </w:r>
    </w:p>
    <w:p>
      <w:pPr>
        <w:pStyle w:val="ListBullet"/>
      </w:pPr>
      <w:r>
        <w:t xml:space="preserve">хочешь красивую среду — включай </w:t>
      </w:r>
      <w:r>
        <w:rPr>
          <w:rFonts w:ascii="Consolas" w:hAnsi="Consolas" w:eastAsia="Consolas"/>
          <w:sz w:val="19"/>
          <w:shd w:fill="EEF5EE"/>
        </w:rPr>
        <w:t>al_reverb</w:t>
      </w:r>
    </w:p>
    <w:p>
      <w:pPr>
        <w:pStyle w:val="ListBullet"/>
      </w:pPr>
      <w:r>
        <w:t xml:space="preserve">хочешь быстро и без ручного тюнинга — используй </w:t>
      </w:r>
      <w:r>
        <w:rPr>
          <w:rFonts w:ascii="Consolas" w:hAnsi="Consolas" w:eastAsia="Consolas"/>
          <w:sz w:val="19"/>
          <w:shd w:fill="EEF5EE"/>
        </w:rPr>
        <w:t>al_sound_profile</w:t>
      </w:r>
    </w:p>
    <w:p>
      <w:pPr>
        <w:pStyle w:val="ListBullet"/>
      </w:pPr>
      <w:r>
        <w:t xml:space="preserve">хочешь тонко балансировать матч — используй </w:t>
      </w:r>
      <w:r>
        <w:rPr>
          <w:rFonts w:ascii="Consolas" w:hAnsi="Consolas" w:eastAsia="Consolas"/>
          <w:sz w:val="19"/>
          <w:shd w:fill="EEF5EE"/>
        </w:rPr>
        <w:t>weapon / player volumes</w:t>
      </w:r>
    </w:p>
    <w:p>
      <w:pPr>
        <w:pStyle w:val="ListBullet"/>
      </w:pPr>
      <w:r>
        <w:t xml:space="preserve">если меняешь engine/profile/HRTF/binaural/output format — делай </w:t>
      </w:r>
      <w:r>
        <w:rPr>
          <w:rFonts w:ascii="Consolas" w:hAnsi="Consolas" w:eastAsia="Consolas"/>
          <w:sz w:val="19"/>
          <w:shd w:fill="EEF5EE"/>
        </w:rPr>
        <w:t>snd_restart</w:t>
      </w:r>
    </w:p>
    <w:p>
      <w:pPr>
        <w:pStyle w:val="ListBullet"/>
      </w:pPr>
      <w:r>
        <w:t xml:space="preserve">если не понимаешь, что реально открылось — смотри </w:t>
      </w:r>
      <w:r>
        <w:rPr>
          <w:rFonts w:ascii="Consolas" w:hAnsi="Consolas" w:eastAsia="Consolas"/>
          <w:sz w:val="19"/>
          <w:shd w:fill="EEF5EE"/>
        </w:rPr>
        <w:t>soundinfo</w:t>
      </w:r>
    </w:p>
    <w:p>
      <w:pPr>
        <w:pBdr>
          <w:bottom w:val="single" w:sz="8" w:space="6" w:color="B4D2B4"/>
        </w:pBdr>
      </w:pPr>
    </w:p>
    <w:p>
      <w:pPr>
        <w:pStyle w:val="Heading2"/>
      </w:pPr>
      <w:r>
        <w:t>26. Заключение</w:t>
      </w:r>
    </w:p>
    <w:p>
      <w:r>
        <w:t>Главная мысль такая:</w:t>
      </w:r>
    </w:p>
    <w:p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сейчас умеет </w:t>
      </w:r>
      <w:r>
        <w:rPr>
          <w:b/>
        </w:rPr>
        <w:t>два разных звуковых мира</w:t>
      </w:r>
      <w:r>
        <w:t>:</w:t>
      </w:r>
    </w:p>
    <w:p>
      <w:pPr>
        <w:pStyle w:val="ListBullet"/>
      </w:pPr>
      <w:r>
        <w:t>консервативный и более классический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, либо </w:t>
      </w:r>
      <w:r>
        <w:rPr>
          <w:rFonts w:ascii="Consolas" w:hAnsi="Consolas" w:eastAsia="Consolas"/>
          <w:sz w:val="19"/>
          <w:shd w:fill="EEF5EE"/>
        </w:rPr>
        <w:t>OpenAL R1Q2-like</w:t>
      </w:r>
      <w:r>
        <w:t>);</w:t>
      </w:r>
    </w:p>
    <w:p>
      <w:pPr>
        <w:pStyle w:val="ListBullet"/>
      </w:pPr>
      <w:r>
        <w:t>современный, пространственный и акустически богатый (</w:t>
      </w:r>
      <w:r>
        <w:rPr>
          <w:rFonts w:ascii="Consolas" w:hAnsi="Consolas" w:eastAsia="Consolas"/>
          <w:sz w:val="19"/>
          <w:shd w:fill="EEF5EE"/>
        </w:rPr>
        <w:t>OpenAL Q2PRO-X</w:t>
      </w:r>
      <w:r>
        <w:t xml:space="preserve"> с HRTF / binaural / reverb).</w:t>
      </w:r>
    </w:p>
    <w:p>
      <w:r>
        <w:t>Правильная настройка зависит не от "какой режим объективно лучший", а от того:</w:t>
      </w:r>
    </w:p>
    <w:p>
      <w:pPr>
        <w:pStyle w:val="ListBullet"/>
      </w:pPr>
      <w:r>
        <w:t>колонки у тебя или наушники;</w:t>
      </w:r>
    </w:p>
    <w:p>
      <w:pPr>
        <w:pStyle w:val="ListBullet"/>
      </w:pPr>
      <w:r>
        <w:t>нужен ли тебе максимально сухой боевой звук;</w:t>
      </w:r>
    </w:p>
    <w:p>
      <w:pPr>
        <w:pStyle w:val="ListBullet"/>
      </w:pPr>
      <w:r>
        <w:t>или тебе важнее пространство, depth и современная подача.</w:t>
      </w:r>
    </w:p>
    <w:p>
      <w:r>
        <w:t>Если начинать без лишнего стресса, лучший путь такой:</w:t>
      </w:r>
    </w:p>
    <w:p>
      <w:pPr>
        <w:pStyle w:val="ListNumber"/>
      </w:pPr>
      <w:r>
        <w:t>выбрать backend (</w:t>
      </w:r>
      <w:r>
        <w:rPr>
          <w:rFonts w:ascii="Consolas" w:hAnsi="Consolas" w:eastAsia="Consolas"/>
          <w:sz w:val="19"/>
          <w:shd w:fill="EEF5EE"/>
        </w:rPr>
        <w:t>DMA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OpenAL</w:t>
      </w:r>
      <w:r>
        <w:t>);</w:t>
      </w:r>
    </w:p>
    <w:p>
      <w:pPr>
        <w:pStyle w:val="ListNumber"/>
      </w:pPr>
      <w:r>
        <w:t xml:space="preserve">если </w:t>
      </w:r>
      <w:r>
        <w:rPr>
          <w:rFonts w:ascii="Consolas" w:hAnsi="Consolas" w:eastAsia="Consolas"/>
          <w:sz w:val="19"/>
          <w:shd w:fill="EEF5EE"/>
        </w:rPr>
        <w:t>OpenAL</w:t>
      </w:r>
      <w:r>
        <w:t xml:space="preserve"> — решить, нужен ли тебе </w:t>
      </w:r>
      <w:r>
        <w:rPr>
          <w:rFonts w:ascii="Consolas" w:hAnsi="Consolas" w:eastAsia="Consolas"/>
          <w:sz w:val="19"/>
          <w:shd w:fill="EEF5EE"/>
        </w:rPr>
        <w:t>Q2PRO-X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R1Q2-like</w:t>
      </w:r>
      <w:r>
        <w:t>;</w:t>
      </w:r>
    </w:p>
    <w:p>
      <w:pPr>
        <w:pStyle w:val="ListNumber"/>
      </w:pPr>
      <w:r>
        <w:t xml:space="preserve">отдельно решить вопрос </w:t>
      </w:r>
      <w:r>
        <w:rPr>
          <w:rFonts w:ascii="Consolas" w:hAnsi="Consolas" w:eastAsia="Consolas"/>
          <w:sz w:val="19"/>
          <w:shd w:fill="EEF5EE"/>
        </w:rPr>
        <w:t>HRTF</w:t>
      </w:r>
      <w:r>
        <w:t>;</w:t>
      </w:r>
    </w:p>
    <w:p>
      <w:pPr>
        <w:pStyle w:val="ListNumber"/>
      </w:pPr>
      <w:r>
        <w:t>отдельно решить, нужна ли room acoustics;</w:t>
      </w:r>
    </w:p>
    <w:p>
      <w:pPr>
        <w:pStyle w:val="ListNumber"/>
      </w:pPr>
      <w:r>
        <w:t>после этого уже полировать громкости оружия и категорий.</w:t>
      </w:r>
    </w:p>
    <w:p>
      <w:r>
        <w:t>Такой порядок даёт самый быстрый путь к осознанной настройке, а не к хаотичному перебору.</w:t>
      </w:r>
    </w:p>
    <w:sectPr w:rsidR="00FC693F" w:rsidRPr="0006063C" w:rsidSect="00034616">
      <w:footerReference w:type="default" r:id="rId10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1.2 - документация релиза</w:t>
    </w:r>
  </w:p>
</w:ft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Q2PRO-X: подробное руководство по звуку</dc:title>
  <dc:subject>Q2PRO-X 1.2 release documentation</dc:subject>
  <dc:creator>Q2PRO-X Team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