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rPr>
          <w:b/>
          <w:sz w:val="44"/>
        </w:rPr>
        <w:t>Q2PRO-X 1.2</w:t>
      </w:r>
    </w:p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4937760" cy="345643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45643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i w:val="0"/>
          <w:sz w:val="40"/>
        </w:rPr>
        <w:t>Q2PRO-X 1.2: индекс документации</w:t>
      </w:r>
    </w:p>
    <w:p>
      <w:pPr>
        <w:jc w:val="center"/>
      </w:pPr>
      <w:r>
        <w:rPr>
          <w:b w:val="0"/>
          <w:i/>
          <w:sz w:val="24"/>
        </w:rPr>
        <w:t>Карта пользовательских документов релиза</w:t>
      </w:r>
    </w:p>
    <w:p>
      <w:pPr>
        <w:jc w:val="center"/>
      </w:pPr>
      <w:r>
        <w:rPr>
          <w:b w:val="0"/>
          <w:i w:val="0"/>
          <w:sz w:val="20"/>
        </w:rPr>
        <w:t>Русское издание</w:t>
      </w:r>
    </w:p>
    <w:p>
      <w:pPr>
        <w:jc w:val="center"/>
      </w:pPr>
      <w:r>
        <w:rPr>
          <w:b w:val="0"/>
          <w:i w:val="0"/>
          <w:sz w:val="20"/>
        </w:rPr>
        <w:t>28 апреля 2026</w:t>
      </w:r>
    </w:p>
    <w:p>
      <w:pPr>
        <w:jc w:val="center"/>
      </w:pPr>
      <w:r>
        <w:rPr>
          <w:b w:val="0"/>
          <w:i w:val="0"/>
          <w:sz w:val="20"/>
        </w:rPr>
        <w:t>q2pro-x.com</w:t>
      </w:r>
    </w:p>
    <w:p/>
    <w:p>
      <w:pPr>
        <w:pStyle w:val="Heading1"/>
      </w:pPr>
      <w:r>
        <w:t>Оглавление</w:t>
      </w:r>
    </w:p>
    <w:p>
      <w:pPr>
        <w:pStyle w:val="ListBullet"/>
      </w:pPr>
      <w:r>
        <w:t>Что читать в первую очередь</w:t>
      </w:r>
    </w:p>
    <w:p>
      <w:pPr>
        <w:pStyle w:val="ListBullet"/>
      </w:pPr>
      <w:r>
        <w:t>Пары документов</w:t>
      </w:r>
    </w:p>
    <w:p>
      <w:pPr>
        <w:pStyle w:val="ListBullet"/>
      </w:pPr>
      <w:r>
        <w:t>Как устроено сохранение настроек</w:t>
      </w:r>
    </w:p>
    <w:p>
      <w:pPr>
        <w:pStyle w:val="ListBullet"/>
      </w:pPr>
      <w:r>
        <w:t>Что не входит в этот каталог</w:t>
      </w:r>
    </w:p>
    <w:p>
      <w:pPr>
        <w:pStyle w:val="Heading1"/>
      </w:pPr>
      <w:r>
        <w:t>Q2PRO-X 1.2: документация релиза</w:t>
      </w:r>
    </w:p>
    <w:p>
      <w:r>
        <w:t>Этот каталог - пользовательская документация к релизу Q2PRO-X 1.2. Документы идут парами на русском и английском языках и лежат в подпапках ru и en.</w:t>
      </w:r>
    </w:p>
    <w:p>
      <w:pPr>
        <w:pStyle w:val="Heading2"/>
      </w:pPr>
      <w:r>
        <w:t>Что читать в первую очередь</w:t>
      </w:r>
    </w:p>
    <w:p>
      <w:pPr>
        <w:pStyle w:val="ListNumber"/>
      </w:pPr>
      <w:r>
        <w:t>Q2PRO-X_1.2_Release_Notes_RU.docx - короткая карта релиза 1.2 и рекомендации по обновлению с 1.0 / 1.1 / 1.1A.</w:t>
      </w:r>
    </w:p>
    <w:p>
      <w:pPr>
        <w:pStyle w:val="ListNumber"/>
      </w:pPr>
      <w:r>
        <w:t>Q2PRO-X_1.2_Interface_Menu_Console_Guide_RU.docx - режимы меню, modern renderer, язык, шрифты, scale/alpha и сохранение настроек.</w:t>
      </w:r>
    </w:p>
    <w:p>
      <w:pPr>
        <w:pStyle w:val="ListNumber"/>
      </w:pPr>
      <w:r>
        <w:t>Q2PRO-X_1.2_Controls_Mouse_Zoom_Guide_RU.docx - перенос старых r1q2/q2pro конфигов, mouse behavior, zoom FOV, zoom crosshair.</w:t>
      </w:r>
    </w:p>
    <w:p>
      <w:pPr>
        <w:pStyle w:val="ListNumber"/>
      </w:pPr>
      <w:r>
        <w:t>Q2PRO-X_1.2_Video_Visuals_Guide_RU.docx - video backend, разрешение, render scale, подсветки предметов / игроков / моделей.</w:t>
      </w:r>
    </w:p>
    <w:p>
      <w:pPr>
        <w:pStyle w:val="ListNumber"/>
      </w:pPr>
      <w:r>
        <w:t>Q2PRO-X_1.2_Sound_Guide_RU.docx - OpenAL, HRTF, реверберация и громкости.</w:t>
      </w:r>
    </w:p>
    <w:p>
      <w:pPr>
        <w:pStyle w:val="ListNumber"/>
      </w:pPr>
      <w:r>
        <w:t>Q2PRO-X_1.2_Network_Play_Guide_RU.docx - server browser, laghax, predict, OpenTDM HUD, порт-сканер, русский ввод, автотранслит и /en перевод.</w:t>
      </w:r>
    </w:p>
    <w:p>
      <w:pPr>
        <w:pStyle w:val="ListNumber"/>
      </w:pPr>
      <w:r>
        <w:t>Q2PRO-X_1.2_Demo_Browser_Player_Guide_RU.docx - demo browser, demo player, MVD/DM2, analytics, trail, director, item timers.</w:t>
      </w:r>
    </w:p>
    <w:p>
      <w:pPr>
        <w:pStyle w:val="ListNumber"/>
      </w:pPr>
      <w:r>
        <w:t>Q2PRO-X_1.2_Cvars_Cvar_Browser_Guide_RU.docx - cvars, scopes, save/default commands и встроенный справочник переменных.</w:t>
      </w:r>
    </w:p>
    <w:p>
      <w:pPr>
        <w:pStyle w:val="ListNumber"/>
      </w:pPr>
      <w:r>
        <w:t>Q2PRO-X_1.2_Voice_Chat_Guide_RU.docx - встроенный voice chat, автоподключение, микрофон, PTT/VAD.</w:t>
      </w:r>
    </w:p>
    <w:p>
      <w:pPr>
        <w:pStyle w:val="Heading2"/>
      </w:pPr>
      <w:r>
        <w:t>Пары документов</w:t>
      </w:r>
    </w:p>
    <w:p>
      <w:pPr>
        <w:pStyle w:val="ListBullet"/>
      </w:pPr>
      <w:r>
        <w:t>Release Notes: RU / EN</w:t>
      </w:r>
    </w:p>
    <w:p>
      <w:pPr>
        <w:pStyle w:val="ListBullet"/>
      </w:pPr>
      <w:r>
        <w:t>Interface, Menu, Console: RU / EN</w:t>
      </w:r>
    </w:p>
    <w:p>
      <w:pPr>
        <w:pStyle w:val="ListBullet"/>
      </w:pPr>
      <w:r>
        <w:t>Video &amp; Visuals: RU / EN</w:t>
      </w:r>
    </w:p>
    <w:p>
      <w:pPr>
        <w:pStyle w:val="ListBullet"/>
      </w:pPr>
      <w:r>
        <w:t>Cvars &amp; Cvar Browser: RU / EN</w:t>
      </w:r>
    </w:p>
    <w:p>
      <w:pPr>
        <w:pStyle w:val="ListBullet"/>
      </w:pPr>
      <w:r>
        <w:t>Voice Chat: RU / EN</w:t>
      </w:r>
    </w:p>
    <w:p>
      <w:pPr>
        <w:pStyle w:val="ListBullet"/>
      </w:pPr>
      <w:r>
        <w:t>Network Play: RU / EN</w:t>
      </w:r>
    </w:p>
    <w:p>
      <w:pPr>
        <w:pStyle w:val="ListBullet"/>
      </w:pPr>
      <w:r>
        <w:t>Controls, Mouse, Zoom: RU / EN</w:t>
      </w:r>
    </w:p>
    <w:p>
      <w:pPr>
        <w:pStyle w:val="ListBullet"/>
      </w:pPr>
      <w:r>
        <w:t>Demo Browser &amp; Player: RU / EN</w:t>
      </w:r>
    </w:p>
    <w:p>
      <w:pPr>
        <w:pStyle w:val="ListBullet"/>
      </w:pPr>
      <w:r>
        <w:t>Sound Guide: RU / EN</w:t>
      </w:r>
    </w:p>
    <w:p>
      <w:pPr>
        <w:pStyle w:val="Heading2"/>
      </w:pPr>
      <w:r>
        <w:t>Как устроено сохранение настроек</w:t>
      </w:r>
    </w:p>
    <w:p>
      <w:pPr>
        <w:pStyle w:val="ListBullet"/>
      </w:pPr>
      <w:r>
        <w:t>GLOBAL настройки сохраняются в baseq2/q2pro-x/q2pro-x.cfg.</w:t>
      </w:r>
    </w:p>
    <w:p>
      <w:pPr>
        <w:pStyle w:val="ListBullet"/>
      </w:pPr>
      <w:r>
        <w:t>LOCAL настройки сохраняются в baseq2/q2pro-x/q2pro-x.local.cfg или &lt;gamedir&gt;/q2pro-x/q2pro-x.cfg.</w:t>
      </w:r>
    </w:p>
    <w:p>
      <w:pPr>
        <w:pStyle w:val="ListBullet"/>
      </w:pPr>
      <w:r>
        <w:t>Demo visual настройки сохраняются в baseq2/q2pro-x/demo_visual/q2pro-x.demo.cfg.</w:t>
      </w:r>
    </w:p>
    <w:p>
      <w:pPr>
        <w:pStyle w:val="ListBullet"/>
      </w:pPr>
      <w:r>
        <w:t>cl_q2prox_cfg_autosave по умолчанию включён; явные команды q2prox_cfg_save* остаются доступны.</w:t>
      </w:r>
    </w:p>
    <w:p>
      <w:pPr>
        <w:pStyle w:val="ListBullet"/>
      </w:pPr>
      <w:r>
        <w:t>cl_q2prox_cfg_version 1.2 защищает recommended defaults migration от повторного срабатывания.</w:t>
      </w:r>
    </w:p>
    <w:p>
      <w:pPr>
        <w:pStyle w:val="Heading2"/>
      </w:pPr>
      <w:r>
        <w:t>Что не входит в этот каталог</w:t>
      </w:r>
    </w:p>
    <w:p>
      <w:r>
        <w:t>Каталог docs не содержит пользовательских конфигов, demo index, crash reports или временных файлов. Это документация релиза, которую можно прикладывать к публичному пакету.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rFonts w:ascii="Arial" w:hAnsi="Arial"/>
        <w:sz w:val="18"/>
      </w:rPr>
      <w:t xml:space="preserve">Q2PRO-X 1.2 | Страница </w:t>
    </w:r>
    <w:r>
      <w:fldChar w:fldCharType="begin"/>
    </w:r>
    <w:r>
      <w:instrText xml:space="preserve"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rPr>
        <w:rFonts w:ascii="Arial" w:hAnsi="Arial"/>
        <w:sz w:val="18"/>
      </w:rPr>
      <w:t>Q2PRO-X 1.2: индекс документации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/>
      <w:color w:val="1C221C"/>
      <w:sz w:val="20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/>
      <w:b/>
      <w:bCs/>
      <w:color w:val="45AD40"/>
      <w:sz w:val="3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/>
      <w:b/>
      <w:bCs/>
      <w:color w:val="45AD4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/>
      <w:b/>
      <w:bCs/>
      <w:color w:val="45AD40"/>
      <w:sz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/>
      <w:color w:val="1C221C"/>
      <w:sz w:val="20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  <w:rPr>
      <w:rFonts w:ascii="Arial" w:hAnsi="Arial"/>
      <w:color w:val="1C221C"/>
      <w:sz w:val="20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индекс документации</dc:title>
  <dc:subject>Карта пользовательских документов релиза</dc:subject>
  <dc:creator>ly</dc:creator>
  <cp:keywords>Q2PRO-X, Quake II, 1.2, documentation</cp:keywords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