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jc w:val="center"/>
      </w:pPr>
      <w:r>
        <w:drawing>
          <wp:inline xmlns:a="http://schemas.openxmlformats.org/drawingml/2006/main" xmlns:pic="http://schemas.openxmlformats.org/drawingml/2006/picture">
            <wp:extent cx="2057400" cy="1440180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Q2PRO-X_logo_master_site.p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144018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b/>
          <w:color w:val="45AD40"/>
          <w:sz w:val="44"/>
        </w:rPr>
        <w:t>Q2PRO-X 1.2</w:t>
      </w:r>
    </w:p>
    <w:p>
      <w:pPr>
        <w:jc w:val="center"/>
      </w:pPr>
      <w:r>
        <w:rPr>
          <w:b/>
          <w:color w:val="1C221C"/>
          <w:sz w:val="36"/>
        </w:rPr>
        <w:t>Q2PRO-X 1.2: Voice Chat</w:t>
      </w:r>
    </w:p>
    <w:p>
      <w:pPr>
        <w:jc w:val="center"/>
      </w:pPr>
      <w:r>
        <w:rPr>
          <w:color w:val="5B675B"/>
          <w:sz w:val="24"/>
        </w:rPr>
        <w:t>Built-in voice chat</w:t>
      </w:r>
    </w:p>
    <w:p>
      <w:pPr>
        <w:jc w:val="center"/>
      </w:pPr>
      <w:r>
        <w:rPr>
          <w:color w:val="5B675B"/>
          <w:sz w:val="21"/>
        </w:rPr>
        <w:t>English edition</w:t>
      </w:r>
    </w:p>
    <w:p>
      <w:pPr>
        <w:jc w:val="center"/>
      </w:pPr>
      <w:r>
        <w:rPr>
          <w:color w:val="5B675B"/>
          <w:sz w:val="20"/>
        </w:rPr>
        <w:t>April 28, 2026</w:t>
      </w:r>
    </w:p>
    <w:p>
      <w:pPr>
        <w:jc w:val="center"/>
      </w:pPr>
      <w:r>
        <w:rPr>
          <w:color w:val="5B675B"/>
          <w:sz w:val="18"/>
        </w:rPr>
        <w:t>q2pro-x.com</w:t>
      </w:r>
    </w:p>
    <w:p>
      <w:r>
        <w:br w:type="page"/>
      </w:r>
    </w:p>
    <w:p>
      <w:pPr>
        <w:pStyle w:val="Heading1"/>
      </w:pPr>
      <w:r>
        <w:t>Contents</w:t>
      </w:r>
    </w:p>
    <w:p>
      <w:pPr>
        <w:pStyle w:val="ListBullet"/>
      </w:pPr>
      <w:r>
        <w:t>1. What voice chat does</w:t>
      </w:r>
    </w:p>
    <w:p>
      <w:pPr>
        <w:pStyle w:val="ListBullet"/>
      </w:pPr>
      <w:r>
        <w:t>2. Where to find the menu</w:t>
      </w:r>
    </w:p>
    <w:p>
      <w:pPr>
        <w:pStyle w:val="ListBullet"/>
      </w:pPr>
      <w:r>
        <w:t>3. Requirements</w:t>
      </w:r>
    </w:p>
    <w:p>
      <w:pPr>
        <w:pStyle w:val="ListBullet"/>
      </w:pPr>
      <w:r>
        <w:t>4. Main cvars</w:t>
      </w:r>
    </w:p>
    <w:p>
      <w:pPr>
        <w:pStyle w:val="ListBullet"/>
      </w:pPr>
      <w:r>
        <w:t>5. Commands</w:t>
      </w:r>
    </w:p>
    <w:p>
      <w:pPr>
        <w:pStyle w:val="ListBullet"/>
      </w:pPr>
      <w:r>
        <w:t>6. Room mode</w:t>
      </w:r>
    </w:p>
    <w:p>
      <w:pPr>
        <w:pStyle w:val="ListBullet"/>
        <w:ind w:left="504"/>
      </w:pPr>
      <w:r>
        <w:t>Server mode</w:t>
      </w:r>
    </w:p>
    <w:p>
      <w:pPr>
        <w:pStyle w:val="ListBullet"/>
        <w:ind w:left="504"/>
      </w:pPr>
      <w:r>
        <w:t>Manual mode</w:t>
      </w:r>
    </w:p>
    <w:p>
      <w:pPr>
        <w:pStyle w:val="ListBullet"/>
      </w:pPr>
      <w:r>
        <w:t>7. Push-to-talk and VAD</w:t>
      </w:r>
    </w:p>
    <w:p>
      <w:pPr>
        <w:pStyle w:val="ListBullet"/>
      </w:pPr>
      <w:r>
        <w:t>8. Gain and volume</w:t>
      </w:r>
    </w:p>
    <w:p>
      <w:pPr>
        <w:pStyle w:val="ListBullet"/>
      </w:pPr>
      <w:r>
        <w:t>9. Microphone</w:t>
      </w:r>
    </w:p>
    <w:p>
      <w:pPr>
        <w:pStyle w:val="ListBullet"/>
      </w:pPr>
      <w:r>
        <w:t>10. Hosted control server</w:t>
      </w:r>
    </w:p>
    <w:p>
      <w:pPr>
        <w:pStyle w:val="ListBullet"/>
      </w:pPr>
      <w:r>
        <w:t>11. Autojoin</w:t>
      </w:r>
    </w:p>
    <w:p>
      <w:pPr>
        <w:pStyle w:val="ListBullet"/>
      </w:pPr>
      <w:r>
        <w:t>12. Troubleshooting</w:t>
      </w:r>
    </w:p>
    <w:p>
      <w:pPr>
        <w:pStyle w:val="ListBullet"/>
        <w:ind w:left="504"/>
      </w:pPr>
      <w:r>
        <w:t>The menu is enabled, but voice does not work</w:t>
      </w:r>
    </w:p>
    <w:p>
      <w:pPr>
        <w:pStyle w:val="ListBullet"/>
        <w:ind w:left="504"/>
      </w:pPr>
      <w:r>
        <w:t>Others cannot hear me</w:t>
      </w:r>
    </w:p>
    <w:p>
      <w:pPr>
        <w:pStyle w:val="ListBullet"/>
        <w:ind w:left="504"/>
      </w:pPr>
      <w:r>
        <w:t>I cannot hear others</w:t>
      </w:r>
    </w:p>
    <w:p>
      <w:pPr>
        <w:pStyle w:val="ListBullet"/>
        <w:ind w:left="504"/>
      </w:pPr>
      <w:r>
        <w:t>Voice distracts from the game</w:t>
      </w:r>
    </w:p>
    <w:p>
      <w:pPr>
        <w:pStyle w:val="ListBullet"/>
      </w:pPr>
      <w:r>
        <w:t>13. Good baseline</w:t>
      </w:r>
    </w:p>
    <w:p>
      <w:pPr>
        <w:pBdr>
          <w:bottom w:val="single" w:sz="8" w:space="6" w:color="B4D2B4"/>
        </w:pBdr>
      </w:pPr>
    </w:p>
    <w:p>
      <w:pPr>
        <w:pStyle w:val="Heading1"/>
      </w:pPr>
      <w:r>
        <w:t>Q2PRO-X 1.2: Voice Chat</w:t>
      </w:r>
    </w:p>
    <w:p>
      <w:r>
        <w:rPr>
          <w:rFonts w:ascii="Consolas" w:hAnsi="Consolas" w:eastAsia="Consolas"/>
          <w:sz w:val="19"/>
          <w:shd w:fill="EEF5EE"/>
        </w:rPr>
        <w:t>Q2PRO-X 1.2</w:t>
      </w:r>
      <w:r>
        <w:t xml:space="preserve"> includes built-in voice chat. It is a separate voice</w:t>
      </w:r>
    </w:p>
    <w:p>
      <w:r>
        <w:t>side-channel inside the client. It does not change the Quake II game protocol</w:t>
      </w:r>
    </w:p>
    <w:p>
      <w:r>
        <w:t xml:space="preserve">and does not replace </w:t>
      </w:r>
      <w:r>
        <w:rPr>
          <w:rFonts w:ascii="Consolas" w:hAnsi="Consolas" w:eastAsia="Consolas"/>
          <w:sz w:val="19"/>
          <w:shd w:fill="EEF5EE"/>
        </w:rPr>
        <w:t>say</w:t>
      </w:r>
      <w:r>
        <w:t xml:space="preserve"> / </w:t>
      </w:r>
      <w:r>
        <w:rPr>
          <w:rFonts w:ascii="Consolas" w:hAnsi="Consolas" w:eastAsia="Consolas"/>
          <w:sz w:val="19"/>
          <w:shd w:fill="EEF5EE"/>
        </w:rPr>
        <w:t>say_team</w:t>
      </w:r>
      <w:r>
        <w:t>.</w:t>
      </w:r>
    </w:p>
    <w:p>
      <w:pPr>
        <w:pStyle w:val="Heading2"/>
      </w:pPr>
      <w:r>
        <w:t>1. What voice chat does</w:t>
      </w:r>
    </w:p>
    <w:p>
      <w:r>
        <w:t>Voice chat lets players join a voice room and talk through the microphone from</w:t>
      </w:r>
    </w:p>
    <w:p>
      <w:r>
        <w:t>inside the client.</w:t>
      </w:r>
    </w:p>
    <w:p>
      <w:r>
        <w:t>Main user model: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vc_enable 1</w:t>
      </w:r>
      <w:r>
        <w:t xml:space="preserve"> enables the feature;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vc_autojoin 1</w:t>
      </w:r>
      <w:r>
        <w:t xml:space="preserve"> joins a voice room when entering a game server;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vc_room_mode server</w:t>
      </w:r>
      <w:r>
        <w:t xml:space="preserve"> derives the room from the current game server;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vc_room_mode manual</w:t>
      </w:r>
      <w:r>
        <w:t xml:space="preserve"> uses </w:t>
      </w:r>
      <w:r>
        <w:rPr>
          <w:rFonts w:ascii="Consolas" w:hAnsi="Consolas" w:eastAsia="Consolas"/>
          <w:sz w:val="19"/>
          <w:shd w:fill="EEF5EE"/>
        </w:rPr>
        <w:t>vc_room_name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vc_server</w:t>
      </w:r>
      <w:r>
        <w:t xml:space="preserve"> points to the control-plane service that prepares room access.</w:t>
      </w:r>
    </w:p>
    <w:p>
      <w:r>
        <w:t>Default hosted control server: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https://voice-api.q2pro-x.com</w:t>
      </w:r>
    </w:p>
    <w:p>
      <w:pPr>
        <w:pStyle w:val="Heading2"/>
      </w:pPr>
      <w:r>
        <w:t>2. Where to find the menu</w:t>
      </w:r>
    </w:p>
    <w:p>
      <w:r>
        <w:t>Guided menu: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Sound &amp; Acoustics -&gt; Voice Chat</w:t>
      </w:r>
      <w:r>
        <w:t>;</w:t>
      </w:r>
    </w:p>
    <w:p>
      <w:r>
        <w:t>Classic Q2PRO-X menu: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Q2PRO-X -&gt; voice chat</w:t>
      </w:r>
      <w:r>
        <w:t>.</w:t>
      </w:r>
    </w:p>
    <w:p>
      <w:r>
        <w:t>The page contains:</w:t>
      </w:r>
    </w:p>
    <w:p>
      <w:pPr>
        <w:pStyle w:val="ListBullet"/>
      </w:pPr>
      <w:r>
        <w:t>master switch;</w:t>
      </w:r>
    </w:p>
    <w:p>
      <w:pPr>
        <w:pStyle w:val="ListBullet"/>
      </w:pPr>
      <w:r>
        <w:t>autojoin;</w:t>
      </w:r>
    </w:p>
    <w:p>
      <w:pPr>
        <w:pStyle w:val="ListBullet"/>
      </w:pPr>
      <w:r>
        <w:t>room mode;</w:t>
      </w:r>
    </w:p>
    <w:p>
      <w:pPr>
        <w:pStyle w:val="ListBullet"/>
      </w:pPr>
      <w:r>
        <w:t>manual room name;</w:t>
      </w:r>
    </w:p>
    <w:p>
      <w:pPr>
        <w:pStyle w:val="ListBullet"/>
      </w:pPr>
      <w:r>
        <w:t>control server;</w:t>
      </w:r>
    </w:p>
    <w:p>
      <w:pPr>
        <w:pStyle w:val="ListBullet"/>
      </w:pPr>
      <w:r>
        <w:t>microphone enabled;</w:t>
      </w:r>
    </w:p>
    <w:p>
      <w:pPr>
        <w:pStyle w:val="ListBullet"/>
      </w:pPr>
      <w:r>
        <w:t>mic device picker;</w:t>
      </w:r>
    </w:p>
    <w:p>
      <w:pPr>
        <w:pStyle w:val="ListBullet"/>
      </w:pPr>
      <w:r>
        <w:t>transmit mode;</w:t>
      </w:r>
    </w:p>
    <w:p>
      <w:pPr>
        <w:pStyle w:val="ListBullet"/>
      </w:pPr>
      <w:r>
        <w:t>VAD threshold;</w:t>
      </w:r>
    </w:p>
    <w:p>
      <w:pPr>
        <w:pStyle w:val="ListBullet"/>
      </w:pPr>
      <w:r>
        <w:t>mic gain;</w:t>
      </w:r>
    </w:p>
    <w:p>
      <w:pPr>
        <w:pStyle w:val="ListBullet"/>
      </w:pPr>
      <w:r>
        <w:t>receive volume;</w:t>
      </w:r>
    </w:p>
    <w:p>
      <w:pPr>
        <w:pStyle w:val="ListBullet"/>
      </w:pPr>
      <w:r>
        <w:t>deafen;</w:t>
      </w:r>
    </w:p>
    <w:p>
      <w:pPr>
        <w:pStyle w:val="ListBullet"/>
      </w:pPr>
      <w:r>
        <w:t>display name;</w:t>
      </w:r>
    </w:p>
    <w:p>
      <w:pPr>
        <w:pStyle w:val="ListBullet"/>
      </w:pPr>
      <w:r>
        <w:t>join / leave room;</w:t>
      </w:r>
    </w:p>
    <w:p>
      <w:pPr>
        <w:pStyle w:val="ListBullet"/>
      </w:pPr>
      <w:r>
        <w:t>PTT key;</w:t>
      </w:r>
    </w:p>
    <w:p>
      <w:pPr>
        <w:pStyle w:val="ListBullet"/>
      </w:pPr>
      <w:r>
        <w:t>mic toggle key;</w:t>
      </w:r>
    </w:p>
    <w:p>
      <w:pPr>
        <w:pStyle w:val="ListBullet"/>
      </w:pPr>
      <w:r>
        <w:t>restore voice defaults.</w:t>
      </w:r>
    </w:p>
    <w:p>
      <w:pPr>
        <w:pStyle w:val="Heading2"/>
      </w:pPr>
      <w:r>
        <w:t>3. Requirements</w:t>
      </w:r>
    </w:p>
    <w:p>
      <w:r>
        <w:t>The current voice chat phase requires OpenAL for both transmit and receive.</w:t>
      </w:r>
    </w:p>
    <w:p>
      <w:r>
        <w:t>Check: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s_enable 2</w:t>
      </w:r>
      <w:r>
        <w:t xml:space="preserve"> or menu value </w:t>
      </w:r>
      <w:r>
        <w:rPr>
          <w:rFonts w:ascii="Consolas" w:hAnsi="Consolas" w:eastAsia="Consolas"/>
          <w:sz w:val="19"/>
          <w:shd w:fill="EEF5EE"/>
        </w:rPr>
        <w:t>Sound engine = OpenAL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soft_oal.dll</w:t>
      </w:r>
      <w:r>
        <w:t xml:space="preserve"> is present in the release directory;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livekit_ffi.dll</w:t>
      </w:r>
      <w:r>
        <w:t xml:space="preserve"> is present in the release directory;</w:t>
      </w:r>
    </w:p>
    <w:p>
      <w:pPr>
        <w:pStyle w:val="ListBullet"/>
      </w:pPr>
      <w:r>
        <w:t>Windows allows microphone access for the application.</w:t>
      </w:r>
    </w:p>
    <w:p>
      <w:r>
        <w:t>If the game uses the software DMA sound path, voice chat may be unavailable</w:t>
      </w:r>
    </w:p>
    <w:p>
      <w:r>
        <w:t xml:space="preserve">even when </w:t>
      </w:r>
      <w:r>
        <w:rPr>
          <w:rFonts w:ascii="Consolas" w:hAnsi="Consolas" w:eastAsia="Consolas"/>
          <w:sz w:val="19"/>
          <w:shd w:fill="EEF5EE"/>
        </w:rPr>
        <w:t>vc_enable</w:t>
      </w:r>
      <w:r>
        <w:t xml:space="preserve"> is on.</w:t>
      </w:r>
    </w:p>
    <w:p>
      <w:pPr>
        <w:pStyle w:val="Heading2"/>
      </w:pPr>
      <w:r>
        <w:t>4. Main cvars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vc_enable</w:t>
      </w:r>
      <w:r>
        <w:t xml:space="preserve"> - voice chat master switch;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vc_autojoin</w:t>
      </w:r>
      <w:r>
        <w:t xml:space="preserve"> - automatically join on game server connect;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vc_server</w:t>
      </w:r>
      <w:r>
        <w:t xml:space="preserve"> - control-plane service URL;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vc_room_mode</w:t>
      </w:r>
      <w:r>
        <w:t xml:space="preserve"> - </w:t>
      </w:r>
      <w:r>
        <w:rPr>
          <w:rFonts w:ascii="Consolas" w:hAnsi="Consolas" w:eastAsia="Consolas"/>
          <w:sz w:val="19"/>
          <w:shd w:fill="EEF5EE"/>
        </w:rPr>
        <w:t>server</w:t>
      </w:r>
      <w:r>
        <w:t xml:space="preserve"> or </w:t>
      </w:r>
      <w:r>
        <w:rPr>
          <w:rFonts w:ascii="Consolas" w:hAnsi="Consolas" w:eastAsia="Consolas"/>
          <w:sz w:val="19"/>
          <w:shd w:fill="EEF5EE"/>
        </w:rPr>
        <w:t>manual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vc_room_name</w:t>
      </w:r>
      <w:r>
        <w:t xml:space="preserve"> - room name in manual mode;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vc_mic_enable</w:t>
      </w:r>
      <w:r>
        <w:t xml:space="preserve"> - allow microphone capture;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vc_mic_device</w:t>
      </w:r>
      <w:r>
        <w:t xml:space="preserve"> - selected microphone, </w:t>
      </w:r>
      <w:r>
        <w:rPr>
          <w:rFonts w:ascii="Consolas" w:hAnsi="Consolas" w:eastAsia="Consolas"/>
          <w:sz w:val="19"/>
          <w:shd w:fill="EEF5EE"/>
        </w:rPr>
        <w:t>"(default)"</w:t>
      </w:r>
      <w:r>
        <w:t xml:space="preserve"> follows the system</w:t>
      </w:r>
    </w:p>
    <w:p>
      <w:r>
        <w:t xml:space="preserve">  default;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vc_ptt_mode</w:t>
      </w:r>
      <w:r>
        <w:t xml:space="preserve"> - </w:t>
      </w:r>
      <w:r>
        <w:rPr>
          <w:rFonts w:ascii="Consolas" w:hAnsi="Consolas" w:eastAsia="Consolas"/>
          <w:sz w:val="19"/>
          <w:shd w:fill="EEF5EE"/>
        </w:rPr>
        <w:t>1</w:t>
      </w:r>
      <w:r>
        <w:t xml:space="preserve"> push-to-talk, </w:t>
      </w:r>
      <w:r>
        <w:rPr>
          <w:rFonts w:ascii="Consolas" w:hAnsi="Consolas" w:eastAsia="Consolas"/>
          <w:sz w:val="19"/>
          <w:shd w:fill="EEF5EE"/>
        </w:rPr>
        <w:t>0</w:t>
      </w:r>
      <w:r>
        <w:t xml:space="preserve"> voice activation;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vc_vad_threshold</w:t>
      </w:r>
      <w:r>
        <w:t xml:space="preserve"> - VAD threshold;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vc_input_gain</w:t>
      </w:r>
      <w:r>
        <w:t xml:space="preserve"> - microphone gain;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vc_receive_volume</w:t>
      </w:r>
      <w:r>
        <w:t xml:space="preserve"> - incoming voice volume;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vc_deafen</w:t>
      </w:r>
      <w:r>
        <w:t xml:space="preserve"> - mute incoming voice without disabling your mic;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vc_display_name</w:t>
      </w:r>
      <w:r>
        <w:t xml:space="preserve"> - name in the voice room, empty = use player name.</w:t>
      </w:r>
    </w:p>
    <w:p>
      <w:r>
        <w:t xml:space="preserve">Most </w:t>
      </w:r>
      <w:r>
        <w:rPr>
          <w:rFonts w:ascii="Consolas" w:hAnsi="Consolas" w:eastAsia="Consolas"/>
          <w:sz w:val="19"/>
          <w:shd w:fill="EEF5EE"/>
        </w:rPr>
        <w:t>vc_*</w:t>
      </w:r>
      <w:r>
        <w:t xml:space="preserve"> cvars are saved in the global Q2PRO-X cfg.</w:t>
      </w:r>
    </w:p>
    <w:p>
      <w:pPr>
        <w:pStyle w:val="Heading2"/>
      </w:pPr>
      <w:r>
        <w:t>5. Commands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voice_join</w:t>
      </w:r>
      <w:r>
        <w:t xml:space="preserve"> - join the current voice room;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voice_leave</w:t>
      </w:r>
      <w:r>
        <w:t xml:space="preserve"> - leave the room;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+voiceptt</w:t>
      </w:r>
      <w:r>
        <w:t xml:space="preserve"> / </w:t>
      </w:r>
      <w:r>
        <w:rPr>
          <w:rFonts w:ascii="Consolas" w:hAnsi="Consolas" w:eastAsia="Consolas"/>
          <w:sz w:val="19"/>
          <w:shd w:fill="EEF5EE"/>
        </w:rPr>
        <w:t>-voiceptt</w:t>
      </w:r>
      <w:r>
        <w:t xml:space="preserve"> - push-to-talk;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voice_mic_toggle</w:t>
      </w:r>
      <w:r>
        <w:t xml:space="preserve"> - toggle microphone enabled;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voice_mic_list</w:t>
      </w:r>
      <w:r>
        <w:t xml:space="preserve"> - print microphone list;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voice_mic_pick &lt;index&gt;</w:t>
      </w:r>
      <w:r>
        <w:t xml:space="preserve"> - select microphone by index;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voice_defaults</w:t>
      </w:r>
      <w:r>
        <w:t xml:space="preserve"> - restore the recommended voice baseline.</w:t>
      </w:r>
    </w:p>
    <w:p>
      <w:r>
        <w:t xml:space="preserve">Calling </w:t>
      </w:r>
      <w:r>
        <w:rPr>
          <w:rFonts w:ascii="Consolas" w:hAnsi="Consolas" w:eastAsia="Consolas"/>
          <w:sz w:val="19"/>
          <w:shd w:fill="EEF5EE"/>
        </w:rPr>
        <w:t>voice_mic_pick</w:t>
      </w:r>
      <w:r>
        <w:t xml:space="preserve"> without an argument acts like </w:t>
      </w:r>
      <w:r>
        <w:rPr>
          <w:rFonts w:ascii="Consolas" w:hAnsi="Consolas" w:eastAsia="Consolas"/>
          <w:sz w:val="19"/>
          <w:shd w:fill="EEF5EE"/>
        </w:rPr>
        <w:t>voice_mic_list</w:t>
      </w:r>
      <w:r>
        <w:t>.</w:t>
      </w:r>
    </w:p>
    <w:p>
      <w:pPr>
        <w:pStyle w:val="Heading2"/>
      </w:pPr>
      <w:r>
        <w:t>6. Room mode</w:t>
      </w:r>
    </w:p>
    <w:p>
      <w:pPr>
        <w:pStyle w:val="Heading3"/>
      </w:pPr>
      <w:r>
        <w:t>Server mode</w:t>
      </w:r>
    </w:p>
    <w:p>
      <w:r>
        <w:rPr>
          <w:rFonts w:ascii="Consolas" w:hAnsi="Consolas" w:eastAsia="Consolas"/>
          <w:sz w:val="19"/>
          <w:shd w:fill="EEF5EE"/>
        </w:rPr>
        <w:t>vc_room_mode server</w:t>
      </w:r>
      <w:r>
        <w:t xml:space="preserve"> is the recommended mode. The room is derived from the</w:t>
      </w:r>
    </w:p>
    <w:p>
      <w:r>
        <w:t>current game server, so players on the same server enter the same voice room</w:t>
      </w:r>
    </w:p>
    <w:p>
      <w:r>
        <w:t>without typing a room name.</w:t>
      </w:r>
    </w:p>
    <w:p>
      <w:r>
        <w:t>For normal play:</w:t>
      </w:r>
    </w:p>
    <w:p>
      <w:pPr>
        <w:pStyle w:val="ListBullet"/>
      </w:pPr>
      <w:r>
        <w:t xml:space="preserve">enable </w:t>
      </w:r>
      <w:r>
        <w:rPr>
          <w:rFonts w:ascii="Consolas" w:hAnsi="Consolas" w:eastAsia="Consolas"/>
          <w:sz w:val="19"/>
          <w:shd w:fill="EEF5EE"/>
        </w:rPr>
        <w:t>vc_enable</w:t>
      </w:r>
      <w:r>
        <w:t>;</w:t>
      </w:r>
    </w:p>
    <w:p>
      <w:pPr>
        <w:pStyle w:val="ListBullet"/>
      </w:pPr>
      <w:r>
        <w:t xml:space="preserve">enable </w:t>
      </w:r>
      <w:r>
        <w:rPr>
          <w:rFonts w:ascii="Consolas" w:hAnsi="Consolas" w:eastAsia="Consolas"/>
          <w:sz w:val="19"/>
          <w:shd w:fill="EEF5EE"/>
        </w:rPr>
        <w:t>vc_autojoin</w:t>
      </w:r>
      <w:r>
        <w:t>;</w:t>
      </w:r>
    </w:p>
    <w:p>
      <w:pPr>
        <w:pStyle w:val="ListBullet"/>
      </w:pPr>
      <w:r>
        <w:t xml:space="preserve">keep </w:t>
      </w:r>
      <w:r>
        <w:rPr>
          <w:rFonts w:ascii="Consolas" w:hAnsi="Consolas" w:eastAsia="Consolas"/>
          <w:sz w:val="19"/>
          <w:shd w:fill="EEF5EE"/>
        </w:rPr>
        <w:t>vc_room_mode server</w:t>
      </w:r>
      <w:r>
        <w:t>;</w:t>
      </w:r>
    </w:p>
    <w:p>
      <w:pPr>
        <w:pStyle w:val="ListBullet"/>
      </w:pPr>
      <w:r>
        <w:t>connect to a game server.</w:t>
      </w:r>
    </w:p>
    <w:p>
      <w:pPr>
        <w:pStyle w:val="Heading3"/>
      </w:pPr>
      <w:r>
        <w:t>Manual mode</w:t>
      </w:r>
    </w:p>
    <w:p>
      <w:r>
        <w:rPr>
          <w:rFonts w:ascii="Consolas" w:hAnsi="Consolas" w:eastAsia="Consolas"/>
          <w:sz w:val="19"/>
          <w:shd w:fill="EEF5EE"/>
        </w:rPr>
        <w:t>vc_room_mode manual</w:t>
      </w:r>
      <w:r>
        <w:t xml:space="preserve"> uses </w:t>
      </w:r>
      <w:r>
        <w:rPr>
          <w:rFonts w:ascii="Consolas" w:hAnsi="Consolas" w:eastAsia="Consolas"/>
          <w:sz w:val="19"/>
          <w:shd w:fill="EEF5EE"/>
        </w:rPr>
        <w:t>vc_room_name</w:t>
      </w:r>
      <w:r>
        <w:t>.</w:t>
      </w:r>
    </w:p>
    <w:p>
      <w:r>
        <w:t>This is useful when:</w:t>
      </w:r>
    </w:p>
    <w:p>
      <w:pPr>
        <w:pStyle w:val="ListBullet"/>
      </w:pPr>
      <w:r>
        <w:t>testing voice without a game server;</w:t>
      </w:r>
    </w:p>
    <w:p>
      <w:pPr>
        <w:pStyle w:val="ListBullet"/>
      </w:pPr>
      <w:r>
        <w:t>using a separate room for a group;</w:t>
      </w:r>
    </w:p>
    <w:p>
      <w:pPr>
        <w:pStyle w:val="ListBullet"/>
      </w:pPr>
      <w:r>
        <w:t>avoiding a dependency on the current game server address.</w:t>
      </w:r>
    </w:p>
    <w:p>
      <w:pPr>
        <w:pStyle w:val="Heading2"/>
      </w:pPr>
      <w:r>
        <w:t>7. Push-to-talk and VAD</w:t>
      </w:r>
    </w:p>
    <w:p>
      <w:r>
        <w:rPr>
          <w:rFonts w:ascii="Consolas" w:hAnsi="Consolas" w:eastAsia="Consolas"/>
          <w:sz w:val="19"/>
          <w:shd w:fill="EEF5EE"/>
        </w:rPr>
        <w:t>vc_ptt_mode 1</w:t>
      </w:r>
      <w:r>
        <w:t xml:space="preserve"> is push-to-talk. It is the recommended play mode:</w:t>
      </w:r>
    </w:p>
    <w:p>
      <w:pPr>
        <w:pStyle w:val="ListBullet"/>
      </w:pPr>
      <w:r>
        <w:t xml:space="preserve">bind a </w:t>
      </w:r>
      <w:r>
        <w:rPr>
          <w:rFonts w:ascii="Consolas" w:hAnsi="Consolas" w:eastAsia="Consolas"/>
          <w:sz w:val="19"/>
          <w:shd w:fill="EEF5EE"/>
        </w:rPr>
        <w:t>PTT key</w:t>
      </w:r>
      <w:r>
        <w:t>;</w:t>
      </w:r>
    </w:p>
    <w:p>
      <w:pPr>
        <w:pStyle w:val="ListBullet"/>
      </w:pPr>
      <w:r>
        <w:t>hold the key to transmit.</w:t>
      </w:r>
    </w:p>
    <w:p>
      <w:r>
        <w:rPr>
          <w:rFonts w:ascii="Consolas" w:hAnsi="Consolas" w:eastAsia="Consolas"/>
          <w:sz w:val="19"/>
          <w:shd w:fill="EEF5EE"/>
        </w:rPr>
        <w:t>vc_ptt_mode 0</w:t>
      </w:r>
      <w:r>
        <w:t xml:space="preserve"> is VAD, voice activity detection:</w:t>
      </w:r>
    </w:p>
    <w:p>
      <w:pPr>
        <w:pStyle w:val="ListBullet"/>
      </w:pPr>
      <w:r>
        <w:t>the microphone opens based on signal level;</w:t>
      </w:r>
    </w:p>
    <w:p>
      <w:pPr>
        <w:pStyle w:val="ListBullet"/>
      </w:pPr>
      <w:r>
        <w:t xml:space="preserve">lower </w:t>
      </w:r>
      <w:r>
        <w:rPr>
          <w:rFonts w:ascii="Consolas" w:hAnsi="Consolas" w:eastAsia="Consolas"/>
          <w:sz w:val="19"/>
          <w:shd w:fill="EEF5EE"/>
        </w:rPr>
        <w:t>vc_vad_threshold</w:t>
      </w:r>
      <w:r>
        <w:t xml:space="preserve"> = more sensitive;</w:t>
      </w:r>
    </w:p>
    <w:p>
      <w:pPr>
        <w:pStyle w:val="ListBullet"/>
      </w:pPr>
      <w:r>
        <w:t>too low can pick up keyboard and room noise;</w:t>
      </w:r>
    </w:p>
    <w:p>
      <w:pPr>
        <w:pStyle w:val="ListBullet"/>
      </w:pPr>
      <w:r>
        <w:t>too high can cut the beginning of words.</w:t>
      </w:r>
    </w:p>
    <w:p>
      <w:r>
        <w:t>Practical start:</w:t>
      </w:r>
    </w:p>
    <w:p>
      <w:pPr>
        <w:pStyle w:val="ListBullet"/>
      </w:pPr>
      <w:r>
        <w:t xml:space="preserve">PTT: </w:t>
      </w:r>
      <w:r>
        <w:rPr>
          <w:rFonts w:ascii="Consolas" w:hAnsi="Consolas" w:eastAsia="Consolas"/>
          <w:sz w:val="19"/>
          <w:shd w:fill="EEF5EE"/>
        </w:rPr>
        <w:t>vc_ptt_mode 1</w:t>
      </w:r>
      <w:r>
        <w:t>;</w:t>
      </w:r>
    </w:p>
    <w:p>
      <w:pPr>
        <w:pStyle w:val="ListBullet"/>
      </w:pPr>
      <w:r>
        <w:t xml:space="preserve">VAD: </w:t>
      </w:r>
      <w:r>
        <w:rPr>
          <w:rFonts w:ascii="Consolas" w:hAnsi="Consolas" w:eastAsia="Consolas"/>
          <w:sz w:val="19"/>
          <w:shd w:fill="EEF5EE"/>
        </w:rPr>
        <w:t>vc_vad_threshold 0.02</w:t>
      </w:r>
      <w:r>
        <w:t xml:space="preserve">, then lower toward </w:t>
      </w:r>
      <w:r>
        <w:rPr>
          <w:rFonts w:ascii="Consolas" w:hAnsi="Consolas" w:eastAsia="Consolas"/>
          <w:sz w:val="19"/>
          <w:shd w:fill="EEF5EE"/>
        </w:rPr>
        <w:t>0.005</w:t>
      </w:r>
      <w:r>
        <w:t xml:space="preserve"> if the mic is quiet.</w:t>
      </w:r>
    </w:p>
    <w:p>
      <w:pPr>
        <w:pStyle w:val="Heading2"/>
      </w:pPr>
      <w:r>
        <w:t>8. Gain and volume</w:t>
      </w:r>
    </w:p>
    <w:p>
      <w:r>
        <w:rPr>
          <w:rFonts w:ascii="Consolas" w:hAnsi="Consolas" w:eastAsia="Consolas"/>
          <w:sz w:val="19"/>
          <w:shd w:fill="EEF5EE"/>
        </w:rPr>
        <w:t>vc_input_gain</w:t>
      </w:r>
      <w:r>
        <w:t xml:space="preserve"> boosts the microphone before transmit. </w:t>
      </w:r>
      <w:r>
        <w:rPr>
          <w:rFonts w:ascii="Consolas" w:hAnsi="Consolas" w:eastAsia="Consolas"/>
          <w:sz w:val="19"/>
          <w:shd w:fill="EEF5EE"/>
        </w:rPr>
        <w:t>1.0</w:t>
      </w:r>
      <w:r>
        <w:t xml:space="preserve"> is unity. Values</w:t>
      </w:r>
    </w:p>
    <w:p>
      <w:r>
        <w:t xml:space="preserve">above </w:t>
      </w:r>
      <w:r>
        <w:rPr>
          <w:rFonts w:ascii="Consolas" w:hAnsi="Consolas" w:eastAsia="Consolas"/>
          <w:sz w:val="19"/>
          <w:shd w:fill="EEF5EE"/>
        </w:rPr>
        <w:t>3-4</w:t>
      </w:r>
      <w:r>
        <w:t xml:space="preserve"> may clip loud speech, but can help quiet microphones.</w:t>
      </w:r>
    </w:p>
    <w:p>
      <w:r>
        <w:rPr>
          <w:rFonts w:ascii="Consolas" w:hAnsi="Consolas" w:eastAsia="Consolas"/>
          <w:sz w:val="19"/>
          <w:shd w:fill="EEF5EE"/>
        </w:rPr>
        <w:t>vc_receive_volume</w:t>
      </w:r>
      <w:r>
        <w:t xml:space="preserve"> controls incoming voice independently from game volume.</w:t>
      </w:r>
    </w:p>
    <w:p>
      <w:r>
        <w:rPr>
          <w:rFonts w:ascii="Consolas" w:hAnsi="Consolas" w:eastAsia="Consolas"/>
          <w:sz w:val="19"/>
          <w:shd w:fill="EEF5EE"/>
        </w:rPr>
        <w:t>1.0</w:t>
      </w:r>
      <w:r>
        <w:t xml:space="preserve"> is unity, up to </w:t>
      </w:r>
      <w:r>
        <w:rPr>
          <w:rFonts w:ascii="Consolas" w:hAnsi="Consolas" w:eastAsia="Consolas"/>
          <w:sz w:val="19"/>
          <w:shd w:fill="EEF5EE"/>
        </w:rPr>
        <w:t>10.0</w:t>
      </w:r>
      <w:r>
        <w:t xml:space="preserve"> is strong boost.</w:t>
      </w:r>
    </w:p>
    <w:p>
      <w:r>
        <w:t>If others hear distortion:</w:t>
      </w:r>
    </w:p>
    <w:p>
      <w:pPr>
        <w:pStyle w:val="ListNumber"/>
      </w:pPr>
      <w:r>
        <w:t xml:space="preserve">reduce </w:t>
      </w:r>
      <w:r>
        <w:rPr>
          <w:rFonts w:ascii="Consolas" w:hAnsi="Consolas" w:eastAsia="Consolas"/>
          <w:sz w:val="19"/>
          <w:shd w:fill="EEF5EE"/>
        </w:rPr>
        <w:t>vc_input_gain</w:t>
      </w:r>
      <w:r>
        <w:t>;</w:t>
      </w:r>
    </w:p>
    <w:p>
      <w:pPr>
        <w:pStyle w:val="ListNumber"/>
      </w:pPr>
      <w:r>
        <w:t>check Windows input level;</w:t>
      </w:r>
    </w:p>
    <w:p>
      <w:pPr>
        <w:pStyle w:val="ListNumber"/>
      </w:pPr>
      <w:r>
        <w:t>use PTT so constant room noise is not transmitted.</w:t>
      </w:r>
    </w:p>
    <w:p>
      <w:pPr>
        <w:pStyle w:val="Heading2"/>
      </w:pPr>
      <w:r>
        <w:t>9. Microphone</w:t>
      </w:r>
    </w:p>
    <w:p>
      <w:r>
        <w:t xml:space="preserve">The </w:t>
      </w:r>
      <w:r>
        <w:rPr>
          <w:rFonts w:ascii="Consolas" w:hAnsi="Consolas" w:eastAsia="Consolas"/>
          <w:sz w:val="19"/>
          <w:shd w:fill="EEF5EE"/>
        </w:rPr>
        <w:t>Mic device...</w:t>
      </w:r>
      <w:r>
        <w:t xml:space="preserve"> menu lists capture devices visible to OpenAL.</w:t>
      </w:r>
    </w:p>
    <w:p>
      <w:r>
        <w:t>Command: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voice_mic_list</w:t>
      </w:r>
    </w:p>
    <w:p>
      <w:r>
        <w:t>prints:</w:t>
      </w:r>
    </w:p>
    <w:p>
      <w:pPr>
        <w:pStyle w:val="ListBullet"/>
      </w:pPr>
      <w:r>
        <w:t>current selection;</w:t>
      </w:r>
    </w:p>
    <w:p>
      <w:pPr>
        <w:pStyle w:val="ListBullet"/>
      </w:pPr>
      <w:r>
        <w:t>Windows default device;</w:t>
      </w:r>
    </w:p>
    <w:p>
      <w:pPr>
        <w:pStyle w:val="ListBullet"/>
      </w:pPr>
      <w:r>
        <w:t>indexed device list.</w:t>
      </w:r>
    </w:p>
    <w:p>
      <w:r>
        <w:rPr>
          <w:rFonts w:ascii="Consolas" w:hAnsi="Consolas" w:eastAsia="Consolas"/>
          <w:sz w:val="19"/>
          <w:shd w:fill="EEF5EE"/>
        </w:rPr>
        <w:t>vc_mic_device "(default)"</w:t>
      </w:r>
      <w:r>
        <w:t xml:space="preserve"> means "follow the system default".</w:t>
      </w:r>
    </w:p>
    <w:p>
      <w:r>
        <w:t>If a device was renamed or disappeared, select it again from the menu.</w:t>
      </w:r>
    </w:p>
    <w:p>
      <w:pPr>
        <w:pStyle w:val="Heading2"/>
      </w:pPr>
      <w:r>
        <w:t>10. Hosted control server</w:t>
      </w:r>
    </w:p>
    <w:p>
      <w:r>
        <w:t xml:space="preserve">Default </w:t>
      </w:r>
      <w:r>
        <w:rPr>
          <w:rFonts w:ascii="Consolas" w:hAnsi="Consolas" w:eastAsia="Consolas"/>
          <w:sz w:val="19"/>
          <w:shd w:fill="EEF5EE"/>
        </w:rPr>
        <w:t>vc_server</w:t>
      </w:r>
      <w:r>
        <w:t>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https://voice-api.q2pro-x.com</w:t>
      </w:r>
    </w:p>
    <w:p>
      <w:r>
        <w:t>The client asks the control-plane for room preparation. After joining, voice</w:t>
      </w:r>
    </w:p>
    <w:p>
      <w:r>
        <w:t>traffic goes through the voice infrastructure, not through the Quake II game</w:t>
      </w:r>
    </w:p>
    <w:p>
      <w:r>
        <w:t>server.</w:t>
      </w:r>
    </w:p>
    <w:p>
      <w:r>
        <w:t xml:space="preserve">Local dev setups can point </w:t>
      </w:r>
      <w:r>
        <w:rPr>
          <w:rFonts w:ascii="Consolas" w:hAnsi="Consolas" w:eastAsia="Consolas"/>
          <w:sz w:val="19"/>
          <w:shd w:fill="EEF5EE"/>
        </w:rPr>
        <w:t>vc_server</w:t>
      </w:r>
      <w:r>
        <w:t xml:space="preserve"> to a local service. Normal users should</w:t>
      </w:r>
    </w:p>
    <w:p>
      <w:r>
        <w:t>keep the default.</w:t>
      </w:r>
    </w:p>
    <w:p>
      <w:pPr>
        <w:pStyle w:val="Heading2"/>
      </w:pPr>
      <w:r>
        <w:t>11. Autojoin</w:t>
      </w:r>
    </w:p>
    <w:p>
      <w:r>
        <w:t>To join automatically:</w:t>
      </w:r>
    </w:p>
    <w:p>
      <w:pPr>
        <w:pStyle w:val="ListNumber"/>
      </w:pPr>
      <w:r>
        <w:rPr>
          <w:rFonts w:ascii="Consolas" w:hAnsi="Consolas" w:eastAsia="Consolas"/>
          <w:sz w:val="19"/>
          <w:shd w:fill="EEF5EE"/>
        </w:rPr>
        <w:t>vc_enable 1</w:t>
      </w:r>
      <w:r>
        <w:t>;</w:t>
      </w:r>
    </w:p>
    <w:p>
      <w:pPr>
        <w:pStyle w:val="ListNumber"/>
      </w:pPr>
      <w:r>
        <w:rPr>
          <w:rFonts w:ascii="Consolas" w:hAnsi="Consolas" w:eastAsia="Consolas"/>
          <w:sz w:val="19"/>
          <w:shd w:fill="EEF5EE"/>
        </w:rPr>
        <w:t>vc_autojoin 1</w:t>
      </w:r>
      <w:r>
        <w:t>;</w:t>
      </w:r>
    </w:p>
    <w:p>
      <w:pPr>
        <w:pStyle w:val="ListNumber"/>
      </w:pPr>
      <w:r>
        <w:rPr>
          <w:rFonts w:ascii="Consolas" w:hAnsi="Consolas" w:eastAsia="Consolas"/>
          <w:sz w:val="19"/>
          <w:shd w:fill="EEF5EE"/>
        </w:rPr>
        <w:t>vc_room_mode server</w:t>
      </w:r>
      <w:r>
        <w:t>;</w:t>
      </w:r>
    </w:p>
    <w:p>
      <w:pPr>
        <w:pStyle w:val="ListNumber"/>
      </w:pPr>
      <w:r>
        <w:t>connect to a game server.</w:t>
      </w:r>
    </w:p>
    <w:p>
      <w:r>
        <w:t xml:space="preserve">If you left manually with </w:t>
      </w:r>
      <w:r>
        <w:rPr>
          <w:rFonts w:ascii="Consolas" w:hAnsi="Consolas" w:eastAsia="Consolas"/>
          <w:sz w:val="19"/>
          <w:shd w:fill="EEF5EE"/>
        </w:rPr>
        <w:t>voice_leave</w:t>
      </w:r>
      <w:r>
        <w:t xml:space="preserve">, use </w:t>
      </w:r>
      <w:r>
        <w:rPr>
          <w:rFonts w:ascii="Consolas" w:hAnsi="Consolas" w:eastAsia="Consolas"/>
          <w:sz w:val="19"/>
          <w:shd w:fill="EEF5EE"/>
        </w:rPr>
        <w:t>voice_join</w:t>
      </w:r>
      <w:r>
        <w:t xml:space="preserve"> to enter again.</w:t>
      </w:r>
    </w:p>
    <w:p>
      <w:pPr>
        <w:pStyle w:val="Heading2"/>
      </w:pPr>
      <w:r>
        <w:t>12. Troubleshooting</w:t>
      </w:r>
    </w:p>
    <w:p>
      <w:pPr>
        <w:pStyle w:val="Heading3"/>
      </w:pPr>
      <w:r>
        <w:t>The menu is enabled, but voice does not work</w:t>
      </w:r>
    </w:p>
    <w:p>
      <w:r>
        <w:t>Check:</w:t>
      </w:r>
    </w:p>
    <w:p>
      <w:pPr>
        <w:pStyle w:val="ListBullet"/>
      </w:pPr>
      <w:r>
        <w:t>sound engine = OpenAL;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vc_enable 1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vc_mic_enable 1</w:t>
      </w:r>
      <w:r>
        <w:t>;</w:t>
      </w:r>
    </w:p>
    <w:p>
      <w:pPr>
        <w:pStyle w:val="ListBullet"/>
      </w:pPr>
      <w:r>
        <w:t>Windows microphone permission;</w:t>
      </w:r>
    </w:p>
    <w:p>
      <w:pPr>
        <w:pStyle w:val="ListBullet"/>
      </w:pPr>
      <w:r>
        <w:t xml:space="preserve">selected </w:t>
      </w:r>
      <w:r>
        <w:rPr>
          <w:rFonts w:ascii="Consolas" w:hAnsi="Consolas" w:eastAsia="Consolas"/>
          <w:sz w:val="19"/>
          <w:shd w:fill="EEF5EE"/>
        </w:rPr>
        <w:t>vc_mic_device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vc_server</w:t>
      </w:r>
      <w:r>
        <w:t xml:space="preserve"> availability;</w:t>
      </w:r>
    </w:p>
    <w:p>
      <w:pPr>
        <w:pStyle w:val="ListBullet"/>
      </w:pPr>
      <w:r>
        <w:t>firewall/antivirus.</w:t>
      </w:r>
    </w:p>
    <w:p>
      <w:pPr>
        <w:pStyle w:val="Heading3"/>
      </w:pPr>
      <w:r>
        <w:t>Others cannot hear me</w:t>
      </w:r>
    </w:p>
    <w:p>
      <w:r>
        <w:t>Check:</w:t>
      </w:r>
    </w:p>
    <w:p>
      <w:pPr>
        <w:pStyle w:val="ListBullet"/>
      </w:pPr>
      <w:r>
        <w:t>PTT key is bound and held;</w:t>
      </w:r>
    </w:p>
    <w:p>
      <w:pPr>
        <w:pStyle w:val="ListBullet"/>
      </w:pPr>
      <w:r>
        <w:t xml:space="preserve">in VAD mode, </w:t>
      </w:r>
      <w:r>
        <w:rPr>
          <w:rFonts w:ascii="Consolas" w:hAnsi="Consolas" w:eastAsia="Consolas"/>
          <w:sz w:val="19"/>
          <w:shd w:fill="EEF5EE"/>
        </w:rPr>
        <w:t>vc_vad_threshold</w:t>
      </w:r>
      <w:r>
        <w:t xml:space="preserve"> is not too high;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vc_input_gain</w:t>
      </w:r>
      <w:r>
        <w:t xml:space="preserve"> is not </w:t>
      </w:r>
      <w:r>
        <w:rPr>
          <w:rFonts w:ascii="Consolas" w:hAnsi="Consolas" w:eastAsia="Consolas"/>
          <w:sz w:val="19"/>
          <w:shd w:fill="EEF5EE"/>
        </w:rPr>
        <w:t>0</w:t>
      </w:r>
      <w:r>
        <w:t>;</w:t>
      </w:r>
    </w:p>
    <w:p>
      <w:pPr>
        <w:pStyle w:val="ListBullet"/>
      </w:pPr>
      <w:r>
        <w:t>the correct microphone is selected.</w:t>
      </w:r>
    </w:p>
    <w:p>
      <w:pPr>
        <w:pStyle w:val="Heading3"/>
      </w:pPr>
      <w:r>
        <w:t>I cannot hear others</w:t>
      </w:r>
    </w:p>
    <w:p>
      <w:r>
        <w:t>Check: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vc_deafen 0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vc_receive_volume</w:t>
      </w:r>
      <w:r>
        <w:t xml:space="preserve"> is not </w:t>
      </w:r>
      <w:r>
        <w:rPr>
          <w:rFonts w:ascii="Consolas" w:hAnsi="Consolas" w:eastAsia="Consolas"/>
          <w:sz w:val="19"/>
          <w:shd w:fill="EEF5EE"/>
        </w:rPr>
        <w:t>0</w:t>
      </w:r>
      <w:r>
        <w:t>;</w:t>
      </w:r>
    </w:p>
    <w:p>
      <w:pPr>
        <w:pStyle w:val="ListBullet"/>
      </w:pPr>
      <w:r>
        <w:t>OpenAL backend is active;</w:t>
      </w:r>
    </w:p>
    <w:p>
      <w:pPr>
        <w:pStyle w:val="ListBullet"/>
      </w:pPr>
      <w:r>
        <w:t>you are actually in the same room.</w:t>
      </w:r>
    </w:p>
    <w:p>
      <w:pPr>
        <w:pStyle w:val="Heading3"/>
      </w:pPr>
      <w:r>
        <w:t>Voice distracts from the game</w:t>
      </w:r>
    </w:p>
    <w:p>
      <w:r>
        <w:t>Use:</w:t>
      </w:r>
    </w:p>
    <w:p>
      <w:pPr>
        <w:pStyle w:val="ListBullet"/>
      </w:pPr>
      <w:r>
        <w:t>PTT instead of VAD;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vc_deafen 1</w:t>
      </w:r>
      <w:r>
        <w:t xml:space="preserve"> for temporary incoming mute;</w:t>
      </w:r>
    </w:p>
    <w:p>
      <w:pPr>
        <w:pStyle w:val="ListBullet"/>
      </w:pPr>
      <w:r>
        <w:t>a dedicated PTT key;</w:t>
      </w:r>
    </w:p>
    <w:p>
      <w:pPr>
        <w:pStyle w:val="ListBullet"/>
      </w:pPr>
      <w:r>
        <w:t xml:space="preserve">lower </w:t>
      </w:r>
      <w:r>
        <w:rPr>
          <w:rFonts w:ascii="Consolas" w:hAnsi="Consolas" w:eastAsia="Consolas"/>
          <w:sz w:val="19"/>
          <w:shd w:fill="EEF5EE"/>
        </w:rPr>
        <w:t>vc_receive_volume</w:t>
      </w:r>
      <w:r>
        <w:t>.</w:t>
      </w:r>
    </w:p>
    <w:p>
      <w:pPr>
        <w:pStyle w:val="Heading2"/>
      </w:pPr>
      <w:r>
        <w:t>13. Good baseline</w:t>
      </w:r>
    </w:p>
    <w:p>
      <w:r>
        <w:t>For most players: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vc_enable 1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vc_autojoin 1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vc_room_mode server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vc_server https://voice-api.q2pro-x.com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vc_mic_device "(default)"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vc_mic_enable 1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vc_ptt_mode 1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vc_input_gain 1.0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vc_receive_volume 1.0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vc_deafen 0</w:t>
      </w:r>
      <w:r>
        <w:t>.</w:t>
      </w:r>
    </w:p>
    <w:p>
      <w:r>
        <w:t>Then tune only microphone, PTT key, and incoming voice volume.</w:t>
      </w:r>
    </w:p>
    <w:sectPr w:rsidR="00FC693F" w:rsidRPr="0006063C" w:rsidSect="00034616">
      <w:footerReference w:type="default" r:id="rId10"/>
      <w:pgSz w:w="12240" w:h="15840"/>
      <w:pgMar w:top="1008" w:right="1080" w:bottom="1008" w:left="108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Footer"/>
      <w:jc w:val="center"/>
    </w:pPr>
    <w:r>
      <w:rPr>
        <w:color w:val="5B675B"/>
        <w:sz w:val="16"/>
      </w:rPr>
      <w:t>Q2PRO-X 1.2 release documentation</w:t>
    </w:r>
  </w:p>
</w:ft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  <w:rPr>
      <w:rFonts w:ascii="Aptos" w:hAnsi="Aptos" w:eastAsia="Aptos"/>
      <w:color w:val="1C221C"/>
      <w:sz w:val="21"/>
    </w:rPr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240" w:after="100"/>
      <w:outlineLvl w:val="0"/>
    </w:pPr>
    <w:rPr>
      <w:rFonts w:asciiTheme="majorHAnsi" w:eastAsiaTheme="majorEastAsia" w:hAnsiTheme="majorHAnsi" w:cstheme="majorBidi" w:ascii="Aptos Display" w:hAnsi="Aptos Display" w:eastAsia="Aptos Display"/>
      <w:b/>
      <w:bCs/>
      <w:color w:val="45AD40"/>
      <w:sz w:val="36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40" w:after="100"/>
      <w:outlineLvl w:val="1"/>
    </w:pPr>
    <w:rPr>
      <w:rFonts w:asciiTheme="majorHAnsi" w:eastAsiaTheme="majorEastAsia" w:hAnsiTheme="majorHAnsi" w:cstheme="majorBidi" w:ascii="Aptos Display" w:hAnsi="Aptos Display" w:eastAsia="Aptos Display"/>
      <w:b/>
      <w:bCs/>
      <w:color w:val="45AD40"/>
      <w:sz w:val="28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40" w:after="100"/>
      <w:outlineLvl w:val="2"/>
    </w:pPr>
    <w:rPr>
      <w:rFonts w:asciiTheme="majorHAnsi" w:eastAsiaTheme="majorEastAsia" w:hAnsiTheme="majorHAnsi" w:cstheme="majorBidi" w:ascii="Aptos Display" w:hAnsi="Aptos Display" w:eastAsia="Aptos Display"/>
      <w:b/>
      <w:bCs/>
      <w:color w:val="45AD40"/>
      <w:sz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spacing w:after="40"/>
      <w:contextualSpacing/>
    </w:pPr>
    <w:rPr>
      <w:rFonts w:ascii="Aptos" w:hAnsi="Aptos" w:eastAsia="Aptos"/>
      <w:sz w:val="21"/>
    </w:r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spacing w:after="40"/>
      <w:contextualSpacing/>
    </w:pPr>
    <w:rPr>
      <w:rFonts w:ascii="Aptos" w:hAnsi="Aptos" w:eastAsia="Aptos"/>
      <w:sz w:val="21"/>
    </w:r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customStyle="1" w:styleId="Q2PXCode">
    <w:name w:val="Q2PX Code"/>
    <w:pPr>
      <w:spacing w:before="80" w:after="80"/>
      <w:ind w:left="259" w:right="259"/>
    </w:pPr>
    <w:rPr>
      <w:rFonts w:ascii="Consolas" w:hAnsi="Consolas" w:eastAsia="Consolas"/>
      <w:color w:val="233723"/>
      <w:sz w:val="19"/>
    </w:rPr>
  </w:style>
  <w:style w:type="paragraph" w:customStyle="1" w:styleId="Q2PXLead">
    <w:name w:val="Q2PX Lead"/>
    <w:pPr>
      <w:spacing w:after="200"/>
    </w:pPr>
    <w:rPr>
      <w:rFonts w:ascii="Aptos" w:hAnsi="Aptos" w:eastAsia="Aptos"/>
      <w:color w:val="5B675B"/>
      <w:sz w:val="22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image" Target="media/image1.png"/><Relationship Id="rId1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Q2PRO-X 1.2: Voice Chat</dc:title>
  <dc:subject>Q2PRO-X 1.2 release documentation</dc:subject>
  <dc:creator>Q2PRO-X Team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