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demos, Demo Browser, and Demo Player</w:t>
      </w:r>
    </w:p>
    <w:p>
      <w:pPr>
        <w:jc w:val="center"/>
      </w:pPr>
      <w:r>
        <w:rPr>
          <w:color w:val="5B675B"/>
          <w:sz w:val="24"/>
        </w:rPr>
        <w:t>Demos, browser, player, analytics, and timers</w:t>
      </w:r>
    </w:p>
    <w:p>
      <w:pPr>
        <w:jc w:val="center"/>
      </w:pPr>
      <w:r>
        <w:rPr>
          <w:color w:val="5B675B"/>
          <w:sz w:val="21"/>
        </w:rPr>
        <w:t>English edition</w:t>
      </w:r>
    </w:p>
    <w:p>
      <w:pPr>
        <w:jc w:val="center"/>
      </w:pPr>
      <w:r>
        <w:rPr>
          <w:color w:val="5B675B"/>
          <w:sz w:val="20"/>
        </w:rPr>
        <w:t>April 28,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Contents</w:t>
      </w:r>
    </w:p>
    <w:p>
      <w:pPr>
        <w:pStyle w:val="ListBullet"/>
      </w:pPr>
      <w:r>
        <w:t>1. Supported formats</w:t>
      </w:r>
    </w:p>
    <w:p>
      <w:pPr>
        <w:pStyle w:val="ListBullet"/>
      </w:pPr>
      <w:r>
        <w:t>2. Demo Browser</w:t>
      </w:r>
    </w:p>
    <w:p>
      <w:pPr>
        <w:pStyle w:val="ListBullet"/>
      </w:pPr>
      <w:r>
        <w:t>3. Tabs and organization</w:t>
      </w:r>
    </w:p>
    <w:p>
      <w:pPr>
        <w:pStyle w:val="ListBullet"/>
      </w:pPr>
      <w:r>
        <w:t>4. Playlist flow</w:t>
      </w:r>
    </w:p>
    <w:p>
      <w:pPr>
        <w:pStyle w:val="ListBullet"/>
      </w:pPr>
      <w:r>
        <w:t>5. Demo Player Overlay</w:t>
      </w:r>
    </w:p>
    <w:p>
      <w:pPr>
        <w:pStyle w:val="ListBullet"/>
      </w:pPr>
      <w:r>
        <w:t>6. Pause, seek, and keys</w:t>
      </w:r>
    </w:p>
    <w:p>
      <w:pPr>
        <w:pStyle w:val="ListBullet"/>
      </w:pPr>
      <w:r>
        <w:t>7. Demo volume, gun, and skins</w:t>
      </w:r>
    </w:p>
    <w:p>
      <w:pPr>
        <w:pStyle w:val="ListBullet"/>
      </w:pPr>
      <w:r>
        <w:t>8. MVD Director</w:t>
      </w:r>
    </w:p>
    <w:p>
      <w:pPr>
        <w:pStyle w:val="ListBullet"/>
      </w:pPr>
      <w:r>
        <w:t>9. Demo Analytics</w:t>
      </w:r>
    </w:p>
    <w:p>
      <w:pPr>
        <w:pStyle w:val="ListBullet"/>
      </w:pPr>
      <w:r>
        <w:t>10. Trail mode</w:t>
      </w:r>
    </w:p>
    <w:p>
      <w:pPr>
        <w:pStyle w:val="ListBullet"/>
      </w:pPr>
      <w:r>
        <w:t>11. Analytics colors</w:t>
      </w:r>
    </w:p>
    <w:p>
      <w:pPr>
        <w:pStyle w:val="ListBullet"/>
      </w:pPr>
      <w:r>
        <w:t>12. Demo Item Timers</w:t>
      </w:r>
    </w:p>
    <w:p>
      <w:pPr>
        <w:pStyle w:val="ListBullet"/>
      </w:pPr>
      <w:r>
        <w:t>13. Tracked items</w:t>
      </w:r>
    </w:p>
    <w:p>
      <w:pPr>
        <w:pStyle w:val="ListBullet"/>
      </w:pPr>
      <w:r>
        <w:t>14. Item timer colors</w:t>
      </w:r>
    </w:p>
    <w:p>
      <w:pPr>
        <w:pStyle w:val="ListBullet"/>
      </w:pPr>
      <w:r>
        <w:t>15. Demo visual cfg</w:t>
      </w:r>
    </w:p>
    <w:p>
      <w:pPr>
        <w:pStyle w:val="ListBullet"/>
      </w:pPr>
      <w:r>
        <w:t>16. Practical scenarios</w:t>
      </w:r>
    </w:p>
    <w:p>
      <w:pPr>
        <w:pStyle w:val="ListBullet"/>
        <w:ind w:left="504"/>
      </w:pPr>
      <w:r>
        <w:t>Just watching demos</w:t>
      </w:r>
    </w:p>
    <w:p>
      <w:pPr>
        <w:pStyle w:val="ListBullet"/>
        <w:ind w:left="504"/>
      </w:pPr>
      <w:r>
        <w:t>Watching an MVD duel with analytics</w:t>
      </w:r>
    </w:p>
    <w:p>
      <w:pPr>
        <w:pStyle w:val="ListBullet"/>
        <w:ind w:left="504"/>
      </w:pPr>
      <w:r>
        <w:t>Studying item control</w:t>
      </w:r>
    </w:p>
    <w:p>
      <w:pPr>
        <w:pStyle w:val="ListBullet"/>
        <w:ind w:left="504"/>
      </w:pPr>
      <w:r>
        <w:t>Making clean demo capture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1.2: demos, Demo Browser, and Demo Player</w:t>
      </w:r>
    </w:p>
    <w:p>
      <w:r>
        <w:t>In 1.2, demo watching became a major client area. This guide explains the</w:t>
      </w:r>
    </w:p>
    <w:p>
      <w:r>
        <w:t>modern demo browser, demo player overlay, MVD/DM2 behavior, analytics, trail</w:t>
      </w:r>
    </w:p>
    <w:p>
      <w:r>
        <w:t>mode, director mode, item timers, and demo-visual cfg.</w:t>
      </w:r>
    </w:p>
    <w:p>
      <w:pPr>
        <w:pStyle w:val="Heading2"/>
      </w:pPr>
      <w:r>
        <w:t>1. Supported formats</w:t>
      </w:r>
    </w:p>
    <w:p>
      <w:r>
        <w:t>Main formats: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.dm2</w:t>
      </w:r>
      <w:r>
        <w:t xml:space="preserve"> - normal single-POV demo;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.mvd2</w:t>
      </w:r>
      <w:r>
        <w:t xml:space="preserve"> - multi-view demo with extra data for MVD playback.</w:t>
      </w:r>
    </w:p>
    <w:p>
      <w:r>
        <w:t>Some features work in both formats, some are MVD2-only:</w:t>
      </w:r>
    </w:p>
    <w:p>
      <w:pPr>
        <w:pStyle w:val="ListBullet"/>
      </w:pPr>
      <w:r>
        <w:t>demo browser - both formats;</w:t>
      </w:r>
    </w:p>
    <w:p>
      <w:pPr>
        <w:pStyle w:val="ListBullet"/>
      </w:pPr>
      <w:r>
        <w:t>demo player overlay - both formats;</w:t>
      </w:r>
    </w:p>
    <w:p>
      <w:pPr>
        <w:pStyle w:val="ListBullet"/>
      </w:pPr>
      <w:r>
        <w:t>pause/seek - both, with different internal implementation;</w:t>
      </w:r>
    </w:p>
    <w:p>
      <w:pPr>
        <w:pStyle w:val="ListBullet"/>
      </w:pPr>
      <w:r>
        <w:t>analytics traffic/frags/pickups - full MVD2, DM2 fallback via live POV</w:t>
      </w:r>
    </w:p>
    <w:p>
      <w:r>
        <w:t xml:space="preserve">  sampling;</w:t>
      </w:r>
    </w:p>
    <w:p>
      <w:pPr>
        <w:pStyle w:val="ListBullet"/>
      </w:pPr>
      <w:r>
        <w:t>director mode - MVD2;</w:t>
      </w:r>
    </w:p>
    <w:p>
      <w:pPr>
        <w:pStyle w:val="ListBullet"/>
      </w:pPr>
      <w:r>
        <w:t>item timers - MVD2.</w:t>
      </w:r>
    </w:p>
    <w:p>
      <w:pPr>
        <w:pStyle w:val="Heading2"/>
      </w:pPr>
      <w:r>
        <w:t>2. Demo Browser</w:t>
      </w:r>
    </w:p>
    <w:p>
      <w:r>
        <w:t>Path: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Browser</w:t>
      </w:r>
      <w:r>
        <w:t>;</w:t>
      </w:r>
    </w:p>
    <w:p>
      <w:pPr>
        <w:pStyle w:val="ListBullet"/>
      </w:pPr>
      <w:r>
        <w:t xml:space="preserve">command </w:t>
      </w:r>
      <w:r>
        <w:rPr>
          <w:rFonts w:ascii="Consolas" w:hAnsi="Consolas" w:eastAsia="Consolas"/>
          <w:sz w:val="19"/>
          <w:shd w:fill="EEF5EE"/>
        </w:rPr>
        <w:t>demo_browser_open</w:t>
      </w:r>
      <w:r>
        <w:t>;</w:t>
      </w:r>
    </w:p>
    <w:p>
      <w:pPr>
        <w:pStyle w:val="ListBullet"/>
      </w:pPr>
      <w:r>
        <w:t xml:space="preserve">bind </w:t>
      </w:r>
      <w:r>
        <w:rPr>
          <w:rFonts w:ascii="Consolas" w:hAnsi="Consolas" w:eastAsia="Consolas"/>
          <w:sz w:val="19"/>
          <w:shd w:fill="EEF5EE"/>
        </w:rPr>
        <w:t>demo_browser_toggle</w:t>
      </w:r>
      <w:r>
        <w:t>.</w:t>
      </w:r>
    </w:p>
    <w:p>
      <w:r>
        <w:t>Main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cl_demo_browser_fullscreen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cl_demo_browser_show_details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cl_demo_browser_row_colors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cl_demo_browser_show_broken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cl_demo_browser_show_packed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cl_demo_browser_remember_tab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cl_demo_browser_last_tab</w:t>
      </w:r>
      <w:r>
        <w:t>.</w:t>
      </w:r>
    </w:p>
    <w:p>
      <w:r>
        <w:t>The browser uses a central index: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demo_index_rebuild</w:t>
      </w:r>
      <w:r>
        <w:t xml:space="preserve"> - full rescan;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demo_index_refresh</w:t>
      </w:r>
      <w:r>
        <w:t xml:space="preserve"> - incremental refresh.</w:t>
      </w:r>
    </w:p>
    <w:p>
      <w:r>
        <w:t>The index is not part of the release package. It is created locally on the</w:t>
      </w:r>
    </w:p>
    <w:p>
      <w:r>
        <w:t>user's machine.</w:t>
      </w:r>
    </w:p>
    <w:p>
      <w:pPr>
        <w:pStyle w:val="Heading2"/>
      </w:pPr>
      <w:r>
        <w:t>3. Tabs and organization</w:t>
      </w:r>
    </w:p>
    <w:p>
      <w:r>
        <w:t>The modern demo browser groups demos into working views, for example:</w:t>
      </w:r>
    </w:p>
    <w:p>
      <w:pPr>
        <w:pStyle w:val="ListBullet"/>
      </w:pPr>
      <w:r>
        <w:t>All;</w:t>
      </w:r>
    </w:p>
    <w:p>
      <w:pPr>
        <w:pStyle w:val="ListBullet"/>
      </w:pPr>
      <w:r>
        <w:t>Favorites;</w:t>
      </w:r>
    </w:p>
    <w:p>
      <w:pPr>
        <w:pStyle w:val="ListBullet"/>
      </w:pPr>
      <w:r>
        <w:t>Date;</w:t>
      </w:r>
    </w:p>
    <w:p>
      <w:pPr>
        <w:pStyle w:val="ListBullet"/>
      </w:pPr>
      <w:r>
        <w:t>Mod;</w:t>
      </w:r>
    </w:p>
    <w:p>
      <w:pPr>
        <w:pStyle w:val="ListBullet"/>
      </w:pPr>
      <w:r>
        <w:t>Map;</w:t>
      </w:r>
    </w:p>
    <w:p>
      <w:pPr>
        <w:pStyle w:val="ListBullet"/>
      </w:pPr>
      <w:r>
        <w:t>POV.</w:t>
      </w:r>
    </w:p>
    <w:p>
      <w:r>
        <w:t xml:space="preserve">Exact visibility depends on the discovered demos and metadata. </w:t>
      </w:r>
      <w:r>
        <w:rPr>
          <w:rFonts w:ascii="Consolas" w:hAnsi="Consolas" w:eastAsia="Consolas"/>
          <w:sz w:val="19"/>
          <w:shd w:fill="EEF5EE"/>
        </w:rPr>
        <w:t>remember tab</w:t>
      </w:r>
    </w:p>
    <w:p>
      <w:r>
        <w:t>opens the browser on the last used tab next time.</w:t>
      </w:r>
    </w:p>
    <w:p>
      <w:r>
        <w:t>Partial/unreadable demos can be shown or hidden. Packed demos from</w:t>
      </w:r>
    </w:p>
    <w:p>
      <w:r>
        <w:t>engine-visible packs are hidden by default so the user's library is not mixed</w:t>
      </w:r>
    </w:p>
    <w:p>
      <w:r>
        <w:t>with pak contents unless desired.</w:t>
      </w:r>
    </w:p>
    <w:p>
      <w:pPr>
        <w:pStyle w:val="Heading2"/>
      </w:pPr>
      <w:r>
        <w:t>4. Playlist flow</w:t>
      </w:r>
    </w:p>
    <w:p>
      <w:r>
        <w:t>Demo browser supports selecting multiple demos and playlist behavior.</w:t>
      </w:r>
    </w:p>
    <w:p>
      <w:r>
        <w:t>Useful actions:</w:t>
      </w:r>
    </w:p>
    <w:p>
      <w:pPr>
        <w:pStyle w:val="ListBullet"/>
      </w:pPr>
      <w:r>
        <w:t>check demos;</w:t>
      </w:r>
    </w:p>
    <w:p>
      <w:pPr>
        <w:pStyle w:val="ListBullet"/>
      </w:pPr>
      <w:r>
        <w:t>play selected queue;</w:t>
      </w:r>
    </w:p>
    <w:p>
      <w:pPr>
        <w:pStyle w:val="ListBullet"/>
      </w:pPr>
      <w:r>
        <w:t>jump next / previous;</w:t>
      </w:r>
    </w:p>
    <w:p>
      <w:pPr>
        <w:pStyle w:val="ListBullet"/>
      </w:pPr>
      <w:r>
        <w:t>clear playlist.</w:t>
      </w:r>
    </w:p>
    <w:p>
      <w:r>
        <w:t>Binds in Demo Player: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demo_playlist_next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demo_playlist_prev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demo_playlist_clear</w:t>
      </w:r>
      <w:r>
        <w:t>.</w:t>
      </w:r>
    </w:p>
    <w:p>
      <w:r>
        <w:t>When a playlist is active, the demo player overlay shows the related control</w:t>
      </w:r>
    </w:p>
    <w:p>
      <w:r>
        <w:t>cluster.</w:t>
      </w:r>
    </w:p>
    <w:p>
      <w:pPr>
        <w:pStyle w:val="Heading2"/>
      </w:pPr>
      <w:r>
        <w:t>5. Demo Player Overlay</w:t>
      </w:r>
    </w:p>
    <w:p>
      <w:r>
        <w:t>Path: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</w:t>
      </w:r>
      <w:r>
        <w:t>;</w:t>
      </w:r>
    </w:p>
    <w:p>
      <w:pPr>
        <w:pStyle w:val="ListBullet"/>
      </w:pPr>
      <w:r>
        <w:t xml:space="preserve">command </w:t>
      </w:r>
      <w:r>
        <w:rPr>
          <w:rFonts w:ascii="Consolas" w:hAnsi="Consolas" w:eastAsia="Consolas"/>
          <w:sz w:val="19"/>
          <w:shd w:fill="EEF5EE"/>
        </w:rPr>
        <w:t>demo_player_open</w:t>
      </w:r>
      <w:r>
        <w:t>;</w:t>
      </w:r>
    </w:p>
    <w:p>
      <w:pPr>
        <w:pStyle w:val="ListBullet"/>
      </w:pPr>
      <w:r>
        <w:t xml:space="preserve">bind </w:t>
      </w:r>
      <w:r>
        <w:rPr>
          <w:rFonts w:ascii="Consolas" w:hAnsi="Consolas" w:eastAsia="Consolas"/>
          <w:sz w:val="19"/>
          <w:shd w:fill="EEF5EE"/>
        </w:rPr>
        <w:t>demo_player_toggle</w:t>
      </w:r>
      <w:r>
        <w:t>.</w:t>
      </w:r>
    </w:p>
    <w:p>
      <w:r>
        <w:t>Key 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cl_demoplayer_overlay_autohide_sec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cl_demoplayer_overlay_seek_step_sec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cl_demoplayer_overlay_seek_jump_sec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cl_demoplayer_overlay_show_score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cl_demoplayer_hide_draws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cl_demoplayer_volume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cl_demoplayer_noskins</w:t>
      </w:r>
      <w:r>
        <w:t>.</w:t>
      </w:r>
    </w:p>
    <w:p>
      <w:r>
        <w:t>The overlay shows playback controls, timeline, mode pills, and popup menus for</w:t>
      </w:r>
    </w:p>
    <w:p>
      <w:r>
        <w:t>several controls.</w:t>
      </w:r>
    </w:p>
    <w:p>
      <w:pPr>
        <w:pStyle w:val="Heading2"/>
      </w:pPr>
      <w:r>
        <w:t>6. Pause, seek, and keys</w:t>
      </w:r>
    </w:p>
    <w:p>
      <w:r>
        <w:t>Main binds: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demo_pause_toggle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+demo_seek_forward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demo_browser_toggle</w:t>
      </w:r>
      <w:r>
        <w:t>.</w:t>
      </w:r>
    </w:p>
    <w:p>
      <w:r>
        <w:t>Defaults:</w:t>
      </w:r>
    </w:p>
    <w:p>
      <w:pPr>
        <w:pStyle w:val="ListBullet"/>
      </w:pPr>
      <w:r>
        <w:t>Space - pause/resume;</w:t>
      </w:r>
    </w:p>
    <w:p>
      <w:pPr>
        <w:pStyle w:val="ListBullet"/>
      </w:pPr>
      <w:r>
        <w:t>Left Arrow - seek back;</w:t>
      </w:r>
    </w:p>
    <w:p>
      <w:pPr>
        <w:pStyle w:val="ListBullet"/>
      </w:pPr>
      <w:r>
        <w:t>Right Arrow - seek forward.</w:t>
      </w:r>
    </w:p>
    <w:p>
      <w:r>
        <w:t>Seek step and jump are configured separately. For long MVDs, raise jump; for</w:t>
      </w:r>
    </w:p>
    <w:p>
      <w:r>
        <w:t>short duels, keep a smaller step.</w:t>
      </w:r>
    </w:p>
    <w:p>
      <w:pPr>
        <w:pStyle w:val="Heading2"/>
      </w:pPr>
      <w:r>
        <w:t>7. Demo volume, gun, and skins</w:t>
      </w:r>
    </w:p>
    <w:p>
      <w:r>
        <w:rPr>
          <w:rFonts w:ascii="Consolas" w:hAnsi="Consolas" w:eastAsia="Consolas"/>
          <w:sz w:val="19"/>
          <w:shd w:fill="EEF5EE"/>
        </w:rPr>
        <w:t>cl_demoplayer_volume</w:t>
      </w:r>
      <w:r>
        <w:t xml:space="preserve"> is a temporary volume override during demo playback.</w:t>
      </w:r>
    </w:p>
    <w:p>
      <w:r>
        <w:t>Normal game volume is restored when playback ends.</w:t>
      </w:r>
    </w:p>
    <w:p>
      <w:r>
        <w:rPr>
          <w:rFonts w:ascii="Consolas" w:hAnsi="Consolas" w:eastAsia="Consolas"/>
          <w:sz w:val="19"/>
          <w:shd w:fill="EEF5EE"/>
        </w:rPr>
        <w:t>cl_demoplayer_gun</w:t>
      </w:r>
      <w:r>
        <w:t>:</w:t>
      </w:r>
    </w:p>
    <w:p>
      <w:pPr>
        <w:pStyle w:val="ListBullet"/>
      </w:pPr>
      <w:r>
        <w:t>show gun;</w:t>
      </w:r>
    </w:p>
    <w:p>
      <w:pPr>
        <w:pStyle w:val="ListBullet"/>
      </w:pPr>
      <w:r>
        <w:t>hide gun.</w:t>
      </w:r>
    </w:p>
    <w:p>
      <w:r>
        <w:t xml:space="preserve">This is a demo-playback override. It does not change normal </w:t>
      </w:r>
      <w:r>
        <w:rPr>
          <w:rFonts w:ascii="Consolas" w:hAnsi="Consolas" w:eastAsia="Consolas"/>
          <w:sz w:val="19"/>
          <w:shd w:fill="EEF5EE"/>
        </w:rPr>
        <w:t>cl_gun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cl_demoplayer_noskins</w:t>
      </w:r>
      <w:r>
        <w:t>:</w:t>
      </w:r>
    </w:p>
    <w:p>
      <w:pPr>
        <w:pStyle w:val="ListBullet"/>
      </w:pPr>
      <w:r>
        <w:t>original;</w:t>
      </w:r>
    </w:p>
    <w:p>
      <w:pPr>
        <w:pStyle w:val="ListBullet"/>
      </w:pPr>
      <w:r>
        <w:t>no skins.</w:t>
      </w:r>
    </w:p>
    <w:p>
      <w:r>
        <w:t xml:space="preserve">This is also a playback override. It does not change normal </w:t>
      </w:r>
      <w:r>
        <w:rPr>
          <w:rFonts w:ascii="Consolas" w:hAnsi="Consolas" w:eastAsia="Consolas"/>
          <w:sz w:val="19"/>
          <w:shd w:fill="EEF5EE"/>
        </w:rPr>
        <w:t>cl_noskins</w:t>
      </w:r>
      <w:r>
        <w:t>.</w:t>
      </w:r>
    </w:p>
    <w:p>
      <w:pPr>
        <w:pStyle w:val="Heading2"/>
      </w:pPr>
      <w:r>
        <w:t>8. MVD Director</w:t>
      </w:r>
    </w:p>
    <w:p>
      <w:r>
        <w:t>The MVD-only director helps automatically select POV.</w:t>
      </w:r>
    </w:p>
    <w:p>
      <w:r>
        <w:t>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cl_demoplayer_mvd_director_mode</w:t>
      </w:r>
      <w:r>
        <w:t>;</w:t>
      </w:r>
    </w:p>
    <w:p>
      <w:r>
        <w:t>Values:</w:t>
      </w:r>
    </w:p>
    <w:p>
      <w:pPr>
        <w:pStyle w:val="ListBullet"/>
      </w:pPr>
      <w:r>
        <w:t>off;</w:t>
      </w:r>
    </w:p>
    <w:p>
      <w:pPr>
        <w:pStyle w:val="ListBullet"/>
      </w:pPr>
      <w:r>
        <w:t>next frag;</w:t>
      </w:r>
    </w:p>
    <w:p>
      <w:pPr>
        <w:pStyle w:val="ListBullet"/>
      </w:pPr>
      <w:r>
        <w:t>quad;</w:t>
      </w:r>
    </w:p>
    <w:p>
      <w:pPr>
        <w:pStyle w:val="ListBullet"/>
      </w:pPr>
      <w:r>
        <w:t>penta;</w:t>
      </w:r>
    </w:p>
    <w:p>
      <w:pPr>
        <w:pStyle w:val="ListBullet"/>
      </w:pPr>
      <w:r>
        <w:t>leader.</w:t>
      </w:r>
    </w:p>
    <w:p>
      <w:r>
        <w:t>Lead time: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cl_demoplayer_mvd_director_lead_sec</w:t>
      </w:r>
      <w:r>
        <w:t>.</w:t>
      </w:r>
    </w:p>
    <w:p>
      <w:r>
        <w:t>Debug: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cl_demoplayer_nextfrag_debug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next frag</w:t>
      </w:r>
      <w:r>
        <w:t xml:space="preserve"> uses a pre-scanned frag timeline to switch before the event. A</w:t>
      </w:r>
    </w:p>
    <w:p>
      <w:r>
        <w:t>manual POV override temporarily cools the director down so it does not</w:t>
      </w:r>
    </w:p>
    <w:p>
      <w:r>
        <w:t>immediately take control back.</w:t>
      </w:r>
    </w:p>
    <w:p>
      <w:pPr>
        <w:pStyle w:val="Heading2"/>
      </w:pPr>
      <w:r>
        <w:t>9. Demo Analytics</w:t>
      </w:r>
    </w:p>
    <w:p>
      <w:r>
        <w:t>Path: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Demo Analytics</w:t>
      </w:r>
      <w:r>
        <w:t>.</w:t>
      </w:r>
    </w:p>
    <w:p>
      <w:r>
        <w:t>Main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: off / traffic / frags / pickups / all.</w:t>
      </w:r>
    </w:p>
    <w:p>
      <w:r>
        <w:t>Style: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cl_demo_analytics_style</w:t>
      </w:r>
      <w:r>
        <w:t>: overview / world / both.</w:t>
      </w:r>
    </w:p>
    <w:p>
      <w:r>
        <w:t>Time scope: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cl_demo_analytics_time_scope</w:t>
      </w:r>
      <w:r>
        <w:t>: full / elapsed / window;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cl_demo_analytics_window_sec</w:t>
      </w:r>
      <w:r>
        <w:t>.</w:t>
      </w:r>
    </w:p>
    <w:p>
      <w:r>
        <w:t>MVD/DM2: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cl_demo_analytics_mvd_autoscan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cl_demo_analytics_dm2_mode</w:t>
      </w:r>
      <w:r>
        <w:t>.</w:t>
      </w:r>
    </w:p>
    <w:p>
      <w:r>
        <w:t>Density/performance: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cl_demo_analytics_sample_ms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cl_demo_analytics_cell_size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cl_demo_analytics_draw_max_cells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cl_demo_analytics_draw_max_events</w:t>
      </w:r>
      <w:r>
        <w:t>.</w:t>
      </w:r>
    </w:p>
    <w:p>
      <w:r>
        <w:t>Visibility: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cl_demo_analytics_overview_alpha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cl_demo_analytics_show_legend</w:t>
      </w:r>
      <w:r>
        <w:t>.</w:t>
      </w:r>
    </w:p>
    <w:p>
      <w:r>
        <w:t>Commands: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demo_analytics_rescan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demo_analytics_info</w:t>
      </w:r>
      <w:r>
        <w:t>.</w:t>
      </w:r>
    </w:p>
    <w:p>
      <w:pPr>
        <w:pStyle w:val="Heading2"/>
      </w:pPr>
      <w:r>
        <w:t>10. Trail mode</w:t>
      </w:r>
    </w:p>
    <w:p>
      <w:r>
        <w:t>Trail mode is enabled when: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cl_demo_analytics_world_lifetime_sec &gt; 0</w:t>
      </w:r>
      <w:r>
        <w:t>.</w:t>
      </w:r>
    </w:p>
    <w:p>
      <w:r>
        <w:t>Instead of an aggregate heatmap, the renderer draws per-sample dots that live</w:t>
      </w:r>
    </w:p>
    <w:p>
      <w:r>
        <w:t>for N seconds and can be connected by lines.</w:t>
      </w:r>
    </w:p>
    <w:p>
      <w:r>
        <w:t>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cl_demo_analytics_trail_stride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cl_demo_analytics_trail_lines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cl_demo_analytics_trail_height_mode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cl_demo_analytics_trail_feet_z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cl_demo_analytics_trail_hover_z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cl_demo_analytics_trail_outline_scale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trail_height_mode feet</w:t>
      </w:r>
      <w:r>
        <w:t xml:space="preserve"> draws the trail closer to player feet while following</w:t>
      </w:r>
    </w:p>
    <w:p>
      <w:r>
        <w:t xml:space="preserve">jumps, falls, and box-to-box movement. </w:t>
      </w:r>
      <w:r>
        <w:rPr>
          <w:rFonts w:ascii="Consolas" w:hAnsi="Consolas" w:eastAsia="Consolas"/>
          <w:sz w:val="19"/>
          <w:shd w:fill="EEF5EE"/>
        </w:rPr>
        <w:t>hover_z</w:t>
      </w:r>
      <w:r>
        <w:t xml:space="preserve"> lifts the dots slightly so</w:t>
      </w:r>
    </w:p>
    <w:p>
      <w:r>
        <w:t>they do not clip into the floor.</w:t>
      </w:r>
    </w:p>
    <w:p>
      <w:pPr>
        <w:pStyle w:val="Heading2"/>
      </w:pPr>
      <w:r>
        <w:t>11. Analytics colors</w:t>
      </w:r>
    </w:p>
    <w:p>
      <w:r>
        <w:t>Analytics colors are edited through: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Analytics colors...</w:t>
      </w:r>
      <w:r>
        <w:t>.</w:t>
      </w:r>
    </w:p>
    <w:p>
      <w:r>
        <w:t>Key cvars: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cl_demo_analytics_traffic_low_color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cl_demo_analytics_traffic_high_color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cl_demo_analytics_frag_color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cl_demo_analytics_pickup_color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cl_demo_analytics_trail_line_color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cl_demo_analytics_world_adaptive_colors</w:t>
      </w:r>
      <w:r>
        <w:t>.</w:t>
      </w:r>
    </w:p>
    <w:p>
      <w:r>
        <w:t>The menu uses preset-style color selection, like the model and item timer</w:t>
      </w:r>
    </w:p>
    <w:p>
      <w:r>
        <w:t>editors. Hex values can also be changed through console/cvar browser.</w:t>
      </w:r>
    </w:p>
    <w:p>
      <w:pPr>
        <w:pStyle w:val="Heading2"/>
      </w:pPr>
      <w:r>
        <w:t>12. Demo Item Timers</w:t>
      </w:r>
    </w:p>
    <w:p>
      <w:r>
        <w:t>Item timers show respawn timers for important items in MVD2.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</w:t>
      </w:r>
      <w:r>
        <w:t>: off / world only / strip only / both.</w:t>
      </w:r>
    </w:p>
    <w:p>
      <w:r>
        <w:t>World view:</w:t>
      </w:r>
    </w:p>
    <w:p>
      <w:pPr>
        <w:pStyle w:val="ListBullet"/>
      </w:pPr>
      <w:r>
        <w:t>translucent ghost item models;</w:t>
      </w:r>
    </w:p>
    <w:p>
      <w:pPr>
        <w:pStyle w:val="ListBullet"/>
      </w:pPr>
      <w:r>
        <w:t>countdown labels above the item location;</w:t>
      </w:r>
    </w:p>
    <w:p>
      <w:pPr>
        <w:pStyle w:val="ListBullet"/>
      </w:pPr>
      <w:r>
        <w:t>countdown disappears when the item is up.</w:t>
      </w:r>
    </w:p>
    <w:p>
      <w:r>
        <w:t>Strip:</w:t>
      </w:r>
    </w:p>
    <w:p>
      <w:pPr>
        <w:pStyle w:val="ListBullet"/>
      </w:pPr>
      <w:r>
        <w:t>demo player strip with item icons;</w:t>
      </w:r>
    </w:p>
    <w:p>
      <w:pPr>
        <w:pStyle w:val="ListBullet"/>
      </w:pPr>
      <w:r>
        <w:t>translucent state while the item waits for respawn;</w:t>
      </w:r>
    </w:p>
    <w:p>
      <w:pPr>
        <w:pStyle w:val="ListBullet"/>
      </w:pPr>
      <w:r>
        <w:t>timer over the icon;</w:t>
      </w:r>
    </w:p>
    <w:p>
      <w:pPr>
        <w:pStyle w:val="ListBullet"/>
      </w:pPr>
      <w:r>
        <w:t>full-color icon when the item is available.</w:t>
      </w:r>
    </w:p>
    <w:p>
      <w:r>
        <w:t>Settings: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cl_demo_item_timers_strip_alpha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cl_demo_item_timers_strip_pillarbox_workspace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demo_item_timers_strip_edit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demo_item_timers_strip_reset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demo_item_timers_info</w:t>
      </w:r>
      <w:r>
        <w:t>.</w:t>
      </w:r>
    </w:p>
    <w:p>
      <w:pPr>
        <w:pStyle w:val="Heading2"/>
      </w:pPr>
      <w:r>
        <w:t>13. Tracked items</w:t>
      </w:r>
    </w:p>
    <w:p>
      <w:r>
        <w:t>Armor:</w:t>
      </w:r>
    </w:p>
    <w:p>
      <w:pPr>
        <w:pStyle w:val="ListBullet"/>
      </w:pPr>
      <w:r>
        <w:t>green jacket armor;</w:t>
      </w:r>
    </w:p>
    <w:p>
      <w:pPr>
        <w:pStyle w:val="ListBullet"/>
      </w:pPr>
      <w:r>
        <w:t>yellow combat armor;</w:t>
      </w:r>
    </w:p>
    <w:p>
      <w:pPr>
        <w:pStyle w:val="ListBullet"/>
      </w:pPr>
      <w:r>
        <w:t>red body armor.</w:t>
      </w:r>
    </w:p>
    <w:p>
      <w:r>
        <w:t>Powerups/items:</w:t>
      </w:r>
    </w:p>
    <w:p>
      <w:pPr>
        <w:pStyle w:val="ListBullet"/>
      </w:pPr>
      <w:r>
        <w:t>Quad Damage;</w:t>
      </w:r>
    </w:p>
    <w:p>
      <w:pPr>
        <w:pStyle w:val="ListBullet"/>
      </w:pPr>
      <w:r>
        <w:t>Invulnerability;</w:t>
      </w:r>
    </w:p>
    <w:p>
      <w:pPr>
        <w:pStyle w:val="ListBullet"/>
      </w:pPr>
      <w:r>
        <w:t>Silencer;</w:t>
      </w:r>
    </w:p>
    <w:p>
      <w:pPr>
        <w:pStyle w:val="ListBullet"/>
      </w:pPr>
      <w:r>
        <w:t>Rebreather;</w:t>
      </w:r>
    </w:p>
    <w:p>
      <w:pPr>
        <w:pStyle w:val="ListBullet"/>
      </w:pPr>
      <w:r>
        <w:t>Environment Suit;</w:t>
      </w:r>
    </w:p>
    <w:p>
      <w:pPr>
        <w:pStyle w:val="ListBullet"/>
      </w:pPr>
      <w:r>
        <w:t>Adrenaline;</w:t>
      </w:r>
    </w:p>
    <w:p>
      <w:pPr>
        <w:pStyle w:val="ListBullet"/>
      </w:pPr>
      <w:r>
        <w:t>Mega Health;</w:t>
      </w:r>
    </w:p>
    <w:p>
      <w:pPr>
        <w:pStyle w:val="ListBullet"/>
      </w:pPr>
      <w:r>
        <w:t>Power Screen;</w:t>
      </w:r>
    </w:p>
    <w:p>
      <w:pPr>
        <w:pStyle w:val="ListBullet"/>
      </w:pPr>
      <w:r>
        <w:t>Power Shield.</w:t>
      </w:r>
    </w:p>
    <w:p>
      <w:r>
        <w:t>Weapons, off by default:</w:t>
      </w:r>
    </w:p>
    <w:p>
      <w:pPr>
        <w:pStyle w:val="ListBullet"/>
      </w:pPr>
      <w:r>
        <w:t>Rocket Launcher;</w:t>
      </w:r>
    </w:p>
    <w:p>
      <w:pPr>
        <w:pStyle w:val="ListBullet"/>
      </w:pPr>
      <w:r>
        <w:t>BFG10K;</w:t>
      </w:r>
    </w:p>
    <w:p>
      <w:pPr>
        <w:pStyle w:val="ListBullet"/>
      </w:pPr>
      <w:r>
        <w:t>Railgun.</w:t>
      </w:r>
    </w:p>
    <w:p>
      <w:r>
        <w:t>Per-item toggles: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cl_demo_item_timers_show_armor_green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cl_demo_item_timers_show_armor_yellow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cl_demo_item_timers_show_armor_red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cl_demo_item_timers_show_quad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cl_demo_item_timers_show_invuln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cl_demo_item_timers_show_silencer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cl_demo_item_timers_show_breather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cl_demo_item_timers_show_enviro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cl_demo_item_timers_show_adrenal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cl_demo_item_timers_show_megahealth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cl_demo_item_timers_show_power_screen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cl_demo_item_timers_show_power_shield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cl_demo_item_timers_show_rl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cl_demo_item_timers_show_bfg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cl_demo_item_timers_show_rail</w:t>
      </w:r>
      <w:r>
        <w:t>.</w:t>
      </w:r>
    </w:p>
    <w:p>
      <w:pPr>
        <w:pStyle w:val="Heading2"/>
      </w:pPr>
      <w:r>
        <w:t>14. Item timer colors</w:t>
      </w:r>
    </w:p>
    <w:p>
      <w:r>
        <w:t>Item timer colors are edited through: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Items colors...</w:t>
      </w:r>
      <w:r>
        <w:t>.</w:t>
      </w:r>
    </w:p>
    <w:p>
      <w:r>
        <w:t>Adaptive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cl_demo_item_timers_adaptive_colors</w:t>
      </w:r>
      <w:r>
        <w:t>.</w:t>
      </w:r>
    </w:p>
    <w:p>
      <w:r>
        <w:t>When adaptive is enabled, colors can inherit from the item-highlight palette.</w:t>
      </w:r>
    </w:p>
    <w:p>
      <w:r>
        <w:t>When disabled, manual per-item text/ring colors are controlled separately.</w:t>
      </w:r>
    </w:p>
    <w:p>
      <w:pPr>
        <w:pStyle w:val="Heading2"/>
      </w:pPr>
      <w:r>
        <w:t>15. Demo visual cfg</w:t>
      </w:r>
    </w:p>
    <w:p>
      <w:r>
        <w:t>All demo visual settings should save to: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This matters for: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model color overrides;</w:t>
      </w:r>
    </w:p>
    <w:p>
      <w:pPr>
        <w:pStyle w:val="ListBullet"/>
      </w:pPr>
      <w:r>
        <w:t>analytics;</w:t>
      </w:r>
    </w:p>
    <w:p>
      <w:pPr>
        <w:pStyle w:val="ListBullet"/>
      </w:pPr>
      <w:r>
        <w:t>trail;</w:t>
      </w:r>
    </w:p>
    <w:p>
      <w:pPr>
        <w:pStyle w:val="ListBullet"/>
      </w:pPr>
      <w:r>
        <w:t>item timers;</w:t>
      </w:r>
    </w:p>
    <w:p>
      <w:pPr>
        <w:pStyle w:val="ListBullet"/>
      </w:pPr>
      <w:r>
        <w:t>item timer colors.</w:t>
      </w:r>
    </w:p>
    <w:p>
      <w:r>
        <w:t xml:space="preserve">The idea: a demo from </w:t>
      </w:r>
      <w:r>
        <w:rPr>
          <w:rFonts w:ascii="Consolas" w:hAnsi="Consolas" w:eastAsia="Consolas"/>
          <w:sz w:val="19"/>
          <w:shd w:fill="EEF5EE"/>
        </w:rPr>
        <w:t>opentdm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k1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xatrix</w:t>
      </w:r>
      <w:r>
        <w:t>, or another mod should not</w:t>
      </w:r>
    </w:p>
    <w:p>
      <w:r>
        <w:t>replace your viewing graphics just because playback temporarily entered that</w:t>
      </w:r>
    </w:p>
    <w:p>
      <w:r>
        <w:t>demo's gamedir.</w:t>
      </w:r>
    </w:p>
    <w:p>
      <w:pPr>
        <w:pStyle w:val="Heading2"/>
      </w:pPr>
      <w:r>
        <w:t>16. Practical scenarios</w:t>
      </w:r>
    </w:p>
    <w:p>
      <w:pPr>
        <w:pStyle w:val="Heading3"/>
      </w:pPr>
      <w:r>
        <w:t>Just watching demos</w:t>
      </w:r>
    </w:p>
    <w:p>
      <w:pPr>
        <w:pStyle w:val="ListBullet"/>
      </w:pPr>
      <w:r>
        <w:t>open Demo Browser;</w:t>
      </w:r>
    </w:p>
    <w:p>
      <w:pPr>
        <w:pStyle w:val="ListBullet"/>
      </w:pPr>
      <w:r>
        <w:t>rebuild index once;</w:t>
      </w:r>
    </w:p>
    <w:p>
      <w:pPr>
        <w:pStyle w:val="ListBullet"/>
      </w:pPr>
      <w:r>
        <w:t>enable Demo Player overlay;</w:t>
      </w:r>
    </w:p>
    <w:p>
      <w:pPr>
        <w:pStyle w:val="ListBullet"/>
      </w:pPr>
      <w:r>
        <w:t xml:space="preserve">tune </w:t>
      </w:r>
      <w:r>
        <w:rPr>
          <w:rFonts w:ascii="Consolas" w:hAnsi="Consolas" w:eastAsia="Consolas"/>
          <w:sz w:val="19"/>
          <w:shd w:fill="EEF5EE"/>
        </w:rPr>
        <w:t>cl_demoplayer_volume</w:t>
      </w:r>
      <w:r>
        <w:t>;</w:t>
      </w:r>
    </w:p>
    <w:p>
      <w:pPr>
        <w:pStyle w:val="ListBullet"/>
      </w:pPr>
      <w:r>
        <w:t>choose gun/skins to taste.</w:t>
      </w:r>
    </w:p>
    <w:p>
      <w:pPr>
        <w:pStyle w:val="Heading3"/>
      </w:pPr>
      <w:r>
        <w:t>Watching an MVD duel with analytics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 all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cl_demo_analytics_style both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cl_demo_analytics_time_scope elapsed</w:t>
      </w:r>
      <w:r>
        <w:t>;</w:t>
      </w:r>
    </w:p>
    <w:p>
      <w:pPr>
        <w:pStyle w:val="ListBullet"/>
      </w:pPr>
      <w:r>
        <w:t>trail lifetime 3-10 sec;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trail_height_mode feet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trail_outline 1</w:t>
      </w:r>
      <w:r>
        <w:t>.</w:t>
      </w:r>
    </w:p>
    <w:p>
      <w:pPr>
        <w:pStyle w:val="Heading3"/>
      </w:pPr>
      <w:r>
        <w:t>Studying item control</w:t>
      </w:r>
    </w:p>
    <w:p>
      <w:pPr>
        <w:pStyle w:val="ListBullet"/>
      </w:pPr>
      <w:r>
        <w:t xml:space="preserve">item timers = </w:t>
      </w:r>
      <w:r>
        <w:rPr>
          <w:rFonts w:ascii="Consolas" w:hAnsi="Consolas" w:eastAsia="Consolas"/>
          <w:sz w:val="19"/>
          <w:shd w:fill="EEF5EE"/>
        </w:rPr>
        <w:t>both</w:t>
      </w:r>
      <w:r>
        <w:t>;</w:t>
      </w:r>
    </w:p>
    <w:p>
      <w:pPr>
        <w:pStyle w:val="ListBullet"/>
      </w:pPr>
      <w:r>
        <w:t>enable armor, megahealth, quad, invuln, power shield;</w:t>
      </w:r>
    </w:p>
    <w:p>
      <w:pPr>
        <w:pStyle w:val="ListBullet"/>
      </w:pPr>
      <w:r>
        <w:t>keep weapons off if they clutter the strip;</w:t>
      </w:r>
    </w:p>
    <w:p>
      <w:pPr>
        <w:pStyle w:val="ListBullet"/>
      </w:pPr>
      <w:r>
        <w:t xml:space="preserve">move the strip with </w:t>
      </w:r>
      <w:r>
        <w:rPr>
          <w:rFonts w:ascii="Consolas" w:hAnsi="Consolas" w:eastAsia="Consolas"/>
          <w:sz w:val="19"/>
          <w:shd w:fill="EEF5EE"/>
        </w:rPr>
        <w:t>demo_item_timers_strip_edit</w:t>
      </w:r>
      <w:r>
        <w:t>.</w:t>
      </w:r>
    </w:p>
    <w:p>
      <w:pPr>
        <w:pStyle w:val="Heading3"/>
      </w:pPr>
      <w:r>
        <w:t>Making clean demo capture</w:t>
      </w:r>
    </w:p>
    <w:p>
      <w:pPr>
        <w:pStyle w:val="ListBullet"/>
      </w:pPr>
      <w:r>
        <w:t>use the demo-visual cfg;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model</w:t>
      </w:r>
      <w:r>
        <w:t>;</w:t>
      </w:r>
    </w:p>
    <w:p>
      <w:pPr>
        <w:pStyle w:val="ListBullet"/>
      </w:pPr>
      <w:r>
        <w:t>tune player model colors;</w:t>
      </w:r>
    </w:p>
    <w:p>
      <w:pPr>
        <w:pStyle w:val="ListBullet"/>
      </w:pPr>
      <w:r>
        <w:t>enable trail outline;</w:t>
      </w:r>
    </w:p>
    <w:p>
      <w:pPr>
        <w:pStyle w:val="ListBullet"/>
      </w:pPr>
      <w:r>
        <w:t>enable item timers only when they are useful in-frame.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release documentation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ptos" w:hAnsi="Aptos" w:eastAsia="Aptos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ptos Display" w:hAnsi="Aptos Display" w:eastAsia="Aptos Display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ptos" w:hAnsi="Aptos" w:eastAsia="Aptos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ptos" w:hAnsi="Aptos" w:eastAsia="Aptos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ptos" w:hAnsi="Aptos" w:eastAsia="Aptos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demos, Demo Browser, and Demo Player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